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Steam Bullet Heaven Fest ve Steam Next Fest'e katılıyor — 2026 3. çeyrekte çıkıyor</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