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20"/>
      </w:pPr>
      <w:r>
        <w:rPr>
          <w:b/>
          <w:color w:val="B44CFF"/>
          <w:sz w:val="20"/>
        </w:rPr>
        <w:t>FOR IMMEDIATE RELEASE</w:t>
      </w:r>
    </w:p>
    <w:p>
      <w:pPr>
        <w:spacing w:after="120"/>
      </w:pPr>
      <w:r>
        <w:rPr>
          <w:b/>
          <w:sz w:val="32"/>
        </w:rPr>
        <w:t>Tied to the Beat ร่วมงาน Steam Bullet Heaven Fest และ Steam Next Fest — เปิดตัว Q3 2026</w:t>
      </w:r>
    </w:p>
    <w:p>
      <w:pPr>
        <w:spacing w:after="240"/>
      </w:pPr>
      <w:r>
        <w:rPr>
          <w:b w:val="0"/>
          <w:color w:val="787878"/>
          <w:sz w:val="20"/>
        </w:rPr>
        <w:t>May 9, 2026</w:t>
      </w:r>
    </w:p>
    <w:p>
      <w:pPr>
        <w:spacing w:after="200"/>
      </w:pPr>
      <w:r>
        <w:rPr>
          <w:b w:val="0"/>
          <w:sz w:val="22"/>
        </w:rPr>
        <w:t>Javier Lianes García, the solo developer who signs his work as Lianes8, today confirmed that Tied to the Beat will take part in two of the biggest summer demo events on Steam: Bullet Heaven Fest (June 8 to 15, 2026) and Steam Next Fest: June 2026 Edition (June 15 to 22, 2026). The full game is set to release in Q3 2026.</w:t>
      </w:r>
    </w:p>
    <w:p>
      <w:pPr>
        <w:spacing w:after="200"/>
      </w:pPr>
      <w:r>
        <w:rPr>
          <w:b w:val="0"/>
          <w:sz w:val="22"/>
        </w:rPr>
        <w:t>Tied to the Beat is an arena survivor where the lyrics of every song reshape the battlefield in real time. Players pick one of 8 playable instruments, choose a track, and every word in the lyrics triggers a different effect: FIRE rains flames, FREEZE locks enemies in place, DARK dims the arena to bare visibility, RAIN floods the ground and alters movement friction. The same song never plays the same way twice — it depends on the build, the relics, the equipped instrument and the order in which trigger words appear.</w:t>
      </w:r>
    </w:p>
    <w:p>
      <w:pPr>
        <w:spacing w:after="200"/>
      </w:pPr>
      <w:r>
        <w:rPr>
          <w:b w:val="0"/>
          <w:sz w:val="22"/>
        </w:rPr>
        <w:t>The expressive core of Tied to the Beat is its glossary of more than 2,000 words, each interpreted mechanically. Every word activates five unique simultaneous visual layers: player aura, screen ambient, screen particles, enemy overlay, and a concrete gameplay action. Players face more than 80 enemy types across 4 hand-crafted procedural maps (Evergreen, Desert, Snow, Volcano), with progression through level-ups, relics and a skill tree. The interface and glossary are localized into 30 languages.</w:t>
      </w:r>
    </w:p>
    <w:p>
      <w:pPr>
        <w:spacing w:after="200"/>
      </w:pPr>
      <w:r>
        <w:rPr>
          <w:b w:val="0"/>
          <w:sz w:val="22"/>
        </w:rPr>
        <w:t>The differentiating pillar of the game is custom song import. Alongside a curated catalog of more than 25 songs with pre-synced LRC lyrics, any player can drop an MP3 into the game and get a unique run out of it. The game itself transcribes the lyrics, syncs them to the beat, detects instrumental gaps, and generates the playable scenario — no external accounts, API keys or setup required. The whole pipeline runs locally; player files never leave the machine.</w:t>
      </w:r>
    </w:p>
    <w:p>
      <w:pPr>
        <w:spacing w:after="280"/>
      </w:pPr>
      <w:r>
        <w:rPr>
          <w:b w:val="0"/>
          <w:sz w:val="22"/>
        </w:rPr>
        <w:t>That feature is rounded off by full Steam Workshop integration. Any LRC file authored for a song can be uploaded to the Workshop in one click, validated, discovered and downloaded from inside the game. Players can correct existing lyrics, publish new versions, sync manual offsets and share their work with the community. The Workshop catalog grows independently of the update calendar — every song the community uploads adds open-ended playable content.</w:t>
      </w:r>
    </w:p>
    <w:p>
      <w:pPr>
        <w:spacing w:after="120"/>
      </w:pPr>
      <w:r>
        <w:rPr>
          <w:b/>
          <w:color w:val="FF3C8E"/>
          <w:sz w:val="26"/>
        </w:rPr>
        <w:t>Festival lineup</w:t>
      </w:r>
    </w:p>
    <w:p>
      <w:pPr>
        <w:spacing w:after="40"/>
      </w:pPr>
      <w:r>
        <w:rPr>
          <w:b/>
          <w:sz w:val="22"/>
        </w:rPr>
        <w:t>Steam Bullet Heaven Fest 2026 — June 8 to June 15, 2026</w:t>
      </w:r>
    </w:p>
    <w:p>
      <w:pPr>
        <w:spacing w:after="160"/>
      </w:pPr>
      <w:r>
        <w:rPr>
          <w:b/>
          <w:sz w:val="22"/>
        </w:rPr>
        <w:t>Steam Next Fest: June 2026 Edition — June 15 to June 22, 2026</w:t>
      </w:r>
    </w:p>
    <w:p>
      <w:pPr>
        <w:spacing w:after="280"/>
      </w:pPr>
      <w:r>
        <w:rPr>
          <w:b w:val="0"/>
          <w:sz w:val="22"/>
        </w:rPr>
        <w:t>During the back-to-back festival window from June 8 to June 22, 2026, the playable demo will be featured on Steam, and the developer will personally handle press requests, review keys and live coverage scheduling.</w:t>
      </w:r>
    </w:p>
    <w:p>
      <w:pPr>
        <w:spacing w:after="120"/>
      </w:pPr>
      <w:r>
        <w:rPr>
          <w:b/>
          <w:color w:val="39FFB0"/>
          <w:sz w:val="26"/>
        </w:rPr>
        <w:t>About the developer</w:t>
      </w:r>
    </w:p>
    <w:p>
      <w:pPr>
        <w:spacing w:after="200"/>
      </w:pPr>
      <w:r>
        <w:rPr>
          <w:b w:val="0"/>
          <w:sz w:val="22"/>
        </w:rPr>
        <w:t>Tied to the Beat is a one-person project. Javier Lianes García, known online as Lianes8, develops it end-to-end: design, code, art direction, music selection, Steam and Workshop integration, and coordination with the Asian publisher. No team, no office — just one person shipping builds.</w:t>
      </w:r>
    </w:p>
    <w:p>
      <w:pPr>
        <w:spacing w:after="120"/>
      </w:pPr>
      <w:r>
        <w:rPr>
          <w:b/>
          <w:color w:val="39FFB0"/>
          <w:sz w:val="26"/>
        </w:rPr>
        <w:t>About TrueColor Games</w:t>
      </w:r>
    </w:p>
    <w:p>
      <w:pPr>
        <w:spacing w:after="280"/>
      </w:pPr>
      <w:r>
        <w:rPr>
          <w:b w:val="0"/>
          <w:sz w:val="22"/>
        </w:rPr>
        <w:t>TrueColor Games is the Korean and Japanese publisher partner for Tied to the Beat, handling marketing and localization coordination across the Asian region.</w:t>
      </w:r>
    </w:p>
    <w:p>
      <w:pPr>
        <w:spacing w:after="120"/>
      </w:pPr>
      <w:r>
        <w:rPr>
          <w:b/>
          <w:color w:val="4CAAFF"/>
          <w:sz w:val="24"/>
        </w:rPr>
        <w:t>Useful links</w:t>
      </w:r>
    </w:p>
    <w:p>
      <w:pPr>
        <w:spacing w:after="40"/>
      </w:pPr>
      <w:r>
        <w:rPr>
          <w:b w:val="0"/>
          <w:sz w:val="20"/>
        </w:rPr>
        <w:t>Steam (Wishlist): https://store.steampowered.com/app/4316340/</w:t>
      </w:r>
    </w:p>
    <w:p>
      <w:pPr>
        <w:spacing w:after="40"/>
      </w:pPr>
      <w:r>
        <w:rPr>
          <w:b w:val="0"/>
          <w:sz w:val="20"/>
        </w:rPr>
        <w:t>Steam Demo: https://store.steampowered.com/app/4512940/</w:t>
      </w:r>
    </w:p>
    <w:p>
      <w:pPr>
        <w:spacing w:after="40"/>
      </w:pPr>
      <w:r>
        <w:rPr>
          <w:b w:val="0"/>
          <w:sz w:val="20"/>
        </w:rPr>
        <w:t>Press Kit: https://tied-to-the-beat-press-kit.vercel.app/</w:t>
      </w:r>
    </w:p>
    <w:p>
      <w:pPr>
        <w:spacing w:after="280"/>
      </w:pPr>
      <w:r>
        <w:rPr>
          <w:b w:val="0"/>
          <w:sz w:val="20"/>
        </w:rPr>
        <w:t>Press contact: jlianesglr@gmail.com</w:t>
      </w:r>
    </w:p>
    <w:p>
      <w:pPr>
        <w:spacing w:after="160"/>
      </w:pPr>
      <w:r>
        <w:rPr>
          <w:b/>
          <w:color w:val="FF3C8E"/>
          <w:sz w:val="28"/>
        </w:rPr>
        <w:t>FACT SHEET</w:t>
      </w:r>
    </w:p>
    <w:p>
      <w:pPr>
        <w:spacing w:after="40"/>
      </w:pPr>
      <w:r>
        <w:rPr>
          <w:b/>
          <w:sz w:val="20"/>
        </w:rPr>
        <w:t xml:space="preserve">Game Title: </w:t>
      </w:r>
      <w:r>
        <w:rPr>
          <w:sz w:val="20"/>
        </w:rPr>
        <w:t>Tied to the Beat</w:t>
      </w:r>
    </w:p>
    <w:p>
      <w:pPr>
        <w:spacing w:after="40"/>
      </w:pPr>
      <w:r>
        <w:rPr>
          <w:b/>
          <w:sz w:val="20"/>
        </w:rPr>
        <w:t xml:space="preserve">Genre: </w:t>
      </w:r>
      <w:r>
        <w:rPr>
          <w:sz w:val="20"/>
        </w:rPr>
        <w:t>Rhythm Arena Survivor / Roguelite</w:t>
      </w:r>
    </w:p>
    <w:p>
      <w:pPr>
        <w:spacing w:after="40"/>
      </w:pPr>
      <w:r>
        <w:rPr>
          <w:b/>
          <w:sz w:val="20"/>
        </w:rPr>
        <w:t xml:space="preserve">Engine: </w:t>
      </w:r>
      <w:r>
        <w:rPr>
          <w:sz w:val="20"/>
        </w:rPr>
        <w:t>Custom-built engine</w:t>
      </w:r>
    </w:p>
    <w:p>
      <w:pPr>
        <w:spacing w:after="40"/>
      </w:pPr>
      <w:r>
        <w:rPr>
          <w:b/>
          <w:sz w:val="20"/>
        </w:rPr>
        <w:t xml:space="preserve">Developer: </w:t>
      </w:r>
      <w:r>
        <w:rPr>
          <w:sz w:val="20"/>
        </w:rPr>
        <w:t>Javier Lianes García</w:t>
      </w:r>
    </w:p>
    <w:p>
      <w:pPr>
        <w:spacing w:after="40"/>
      </w:pPr>
      <w:r>
        <w:rPr>
          <w:b/>
          <w:sz w:val="20"/>
        </w:rPr>
        <w:t xml:space="preserve">Publisher (Asia): </w:t>
      </w:r>
      <w:r>
        <w:rPr>
          <w:sz w:val="20"/>
        </w:rPr>
        <w:t>TrueColor Games (Asia)</w:t>
      </w:r>
    </w:p>
    <w:p>
      <w:pPr>
        <w:spacing w:after="40"/>
      </w:pPr>
      <w:r>
        <w:rPr>
          <w:b/>
          <w:sz w:val="20"/>
        </w:rPr>
        <w:t xml:space="preserve">Platforms: </w:t>
      </w:r>
      <w:r>
        <w:rPr>
          <w:sz w:val="20"/>
        </w:rPr>
        <w:t>Steam (Windows)</w:t>
      </w:r>
    </w:p>
    <w:p>
      <w:pPr>
        <w:spacing w:after="40"/>
      </w:pPr>
      <w:r>
        <w:rPr>
          <w:b/>
          <w:sz w:val="20"/>
        </w:rPr>
        <w:t xml:space="preserve">Release Date: </w:t>
      </w:r>
      <w:r>
        <w:rPr>
          <w:sz w:val="20"/>
        </w:rPr>
        <w:t>Q3 2026</w:t>
      </w:r>
    </w:p>
    <w:p>
      <w:pPr>
        <w:spacing w:after="40"/>
      </w:pPr>
      <w:r>
        <w:rPr>
          <w:b/>
          <w:sz w:val="20"/>
        </w:rPr>
        <w:t xml:space="preserve">Demo: </w:t>
      </w:r>
      <w:r>
        <w:rPr>
          <w:sz w:val="20"/>
        </w:rPr>
        <w:t>April 27, 2026 — Available now</w:t>
      </w:r>
    </w:p>
    <w:p>
      <w:pPr>
        <w:spacing w:after="40"/>
      </w:pPr>
      <w:r>
        <w:rPr>
          <w:b/>
          <w:sz w:val="20"/>
        </w:rPr>
        <w:t xml:space="preserve">Single Player: </w:t>
      </w:r>
      <w:r>
        <w:rPr>
          <w:sz w:val="20"/>
        </w:rPr>
        <w:t>Yes</w:t>
      </w:r>
    </w:p>
    <w:p>
      <w:pPr>
        <w:spacing w:after="40"/>
      </w:pPr>
      <w:r>
        <w:rPr>
          <w:b/>
          <w:sz w:val="20"/>
        </w:rPr>
        <w:t xml:space="preserve">Steam Deck: </w:t>
      </w:r>
      <w:r>
        <w:rPr>
          <w:sz w:val="20"/>
        </w:rPr>
        <w:t>Compatible (no official certification yet)</w:t>
      </w:r>
    </w:p>
    <w:p>
      <w:pPr>
        <w:spacing w:after="40"/>
      </w:pPr>
      <w:r>
        <w:rPr>
          <w:b/>
          <w:sz w:val="20"/>
        </w:rPr>
        <w:t xml:space="preserve">Controller Support: </w:t>
      </w:r>
      <w:r>
        <w:rPr>
          <w:sz w:val="20"/>
        </w:rPr>
        <w:t>Full (Gamepad + Keyboard)</w:t>
      </w:r>
    </w:p>
    <w:p>
      <w:pPr>
        <w:spacing w:after="40"/>
      </w:pPr>
      <w:r>
        <w:rPr>
          <w:b/>
          <w:sz w:val="20"/>
        </w:rPr>
        <w:t xml:space="preserve">Linux: </w:t>
      </w:r>
      <w:r>
        <w:rPr>
          <w:sz w:val="20"/>
        </w:rPr>
        <w:t>Compatible (no official support yet)</w:t>
      </w:r>
    </w:p>
    <w:p>
      <w:pPr>
        <w:spacing w:after="40"/>
      </w:pPr>
      <w:r>
        <w:rPr>
          <w:b/>
          <w:sz w:val="20"/>
        </w:rPr>
        <w:t xml:space="preserve">Languages: </w:t>
      </w:r>
      <w:r>
        <w:rPr>
          <w:sz w:val="20"/>
        </w:rPr>
        <w:t>30</w:t>
      </w:r>
    </w:p>
    <w:p>
      <w:pPr>
        <w:spacing w:after="40"/>
      </w:pPr>
      <w:r>
        <w:rPr>
          <w:b/>
          <w:sz w:val="20"/>
        </w:rPr>
        <w:t xml:space="preserve">Price: </w:t>
      </w:r>
      <w:r>
        <w:rPr>
          <w:sz w:val="20"/>
        </w:rPr>
        <w:t>TBA</w:t>
      </w:r>
    </w:p>
    <w:p>
      <w:pPr>
        <w:spacing w:after="40"/>
      </w:pPr>
      <w:r>
        <w:rPr>
          <w:b/>
          <w:sz w:val="20"/>
        </w:rPr>
        <w:t xml:space="preserve">Confirmed Festivals: </w:t>
      </w:r>
      <w:r>
        <w:rPr>
          <w:sz w:val="20"/>
        </w:rPr>
        <w:t>Steam Bullet Heaven Fest 2026 — June 8 to June 15, 2026 | Steam Next Fest: June 2026 Edition — June 15 to June 22, 2026</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