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går med i Steam Bullet Heaven Fest och Steam Next Fest — släpps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