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B44CFF"/>
          <w:sz w:val="20"/>
        </w:rPr>
        <w:t>ДЛЯ НЕМЕДЛЕННОЙ ПУБЛИКАЦИИ</w:t>
      </w:r>
    </w:p>
    <w:p>
      <w:pPr>
        <w:spacing w:after="120"/>
      </w:pPr>
      <w:r>
        <w:rPr>
          <w:b/>
          <w:sz w:val="32"/>
        </w:rPr>
        <w:t>Tied to the Beat присоединяется к Steam Bullet Heaven Fest и Steam Next Fest — выход в Q3 2026</w:t>
      </w:r>
    </w:p>
    <w:p>
      <w:pPr>
        <w:spacing w:after="240"/>
      </w:pPr>
      <w:r>
        <w:rPr>
          <w:b w:val="0"/>
          <w:color w:val="787878"/>
          <w:sz w:val="20"/>
        </w:rPr>
        <w:t>9 мая 2026</w:t>
      </w:r>
    </w:p>
    <w:p>
      <w:pPr>
        <w:spacing w:after="200"/>
      </w:pPr>
      <w:r>
        <w:rPr>
          <w:b w:val="0"/>
          <w:sz w:val="22"/>
        </w:rPr>
        <w:t>Хавьер Льянес Гарсия (Javier Lianes García), независимый разработчик-одиночка, подписывающий свои работы как Lianes8, сегодня подтвердил, что Tied to the Beat примет участие в двух крупнейших летних демо-событиях Steam: Bullet Heaven Fest (8–15 июня 2026) и Steam Next Fest: Июньское издание 2026 (15–22 июня 2026). Полная версия игры выйдет в третьем квартале 2026 года.</w:t>
      </w:r>
    </w:p>
    <w:p>
      <w:pPr>
        <w:spacing w:after="200"/>
      </w:pPr>
      <w:r>
        <w:rPr>
          <w:b w:val="0"/>
          <w:sz w:val="22"/>
        </w:rPr>
        <w:t>Tied to the Beat — это арена-выживание, где текст каждой песни в реальном времени меняет поле боя. Игрок выбирает один из 8 инструментов, трек, и каждое слово в тексте запускает свой эффект: FIRE обрушивает пламя, FREEZE замораживает врагов на месте, DARK снижает видимость до минимума, RAIN затапливает землю и меняет трение движения. Одна и та же песня никогда не играется одинаково: всё зависит от билда, реликвий, выбранного инструмента и порядка появления слов-триггеров.</w:t>
      </w:r>
    </w:p>
    <w:p>
      <w:pPr>
        <w:spacing w:after="200"/>
      </w:pPr>
      <w:r>
        <w:rPr>
          <w:b w:val="0"/>
          <w:sz w:val="22"/>
        </w:rPr>
        <w:t>Выразительное ядро Tied to the Beat — словарь из более чем 2000 слов, каждое из которых интерпретируется механически. Каждое слово одновременно активирует пять уникальных визуальных слоёв: ауру игрока, экранное окружение, экранные частицы, оверлей врагов и конкретное игровое действие. На 4 рукотворных процедурных картах (Evergreen, Desert, Snow, Volcano) встречаются более 80 типов врагов; прогрессия идёт через повышение уровней, реликвии и древо навыков. Интерфейс и словарь локализованы на 30 языков.</w:t>
      </w:r>
    </w:p>
    <w:p>
      <w:pPr>
        <w:spacing w:after="200"/>
      </w:pPr>
      <w:r>
        <w:rPr>
          <w:b w:val="0"/>
          <w:sz w:val="22"/>
        </w:rPr>
        <w:t>Отличительная черта игры — импорт собственных песен. Помимо каталога из более чем 25 песен с уже синхронизированными LRC-текстами, любой игрок может перетащить MP3-файл в игру и получить уникальный заход. Игра сама расшифровывает текст, синхронизирует его с битом, определяет инструментальные паузы и формирует игровой сценарий — без внешних аккаунтов, ключей API и предварительной настройки. Весь процесс выполняется локально: файлы игрока не покидают его машину.</w:t>
      </w:r>
    </w:p>
    <w:p>
      <w:pPr>
        <w:spacing w:after="280"/>
      </w:pPr>
      <w:r>
        <w:rPr>
          <w:b w:val="0"/>
          <w:sz w:val="22"/>
        </w:rPr>
        <w:t>Эта возможность дополняется интеграцией со Steam Workshop. Любой LRC-файл, созданный для песни, можно опубликовать в Workshop одним кликом, проверить, найти и скачать прямо из игры. Игроки могут исправлять существующие тексты, выпускать новые версии, синхронизировать ручные смещения и делиться работой с сообществом. Каталог Workshop растёт независимо от расписания обновлений: каждая загруженная сообществом песня бессрочно расширяет игровой контент.</w:t>
      </w:r>
    </w:p>
    <w:p>
      <w:pPr>
        <w:spacing w:after="120"/>
      </w:pPr>
      <w:r>
        <w:rPr>
          <w:b/>
          <w:color w:val="FF3C8E"/>
          <w:sz w:val="26"/>
        </w:rPr>
        <w:t>Расписание фестивалей</w:t>
      </w:r>
    </w:p>
    <w:p>
      <w:pPr>
        <w:spacing w:after="40"/>
      </w:pPr>
      <w:r>
        <w:rPr>
          <w:b/>
          <w:sz w:val="22"/>
        </w:rPr>
        <w:t>Steam Bullet Heaven Fest 2026 — 8–15 июня 2026</w:t>
      </w:r>
    </w:p>
    <w:p>
      <w:pPr>
        <w:spacing w:after="160"/>
      </w:pPr>
      <w:r>
        <w:rPr>
          <w:b/>
          <w:sz w:val="22"/>
        </w:rPr>
        <w:t>Steam Next Fest: Июньское издание 2026 — 15–22 июня 2026</w:t>
      </w:r>
    </w:p>
    <w:p>
      <w:pPr>
        <w:spacing w:after="280"/>
      </w:pPr>
      <w:r>
        <w:rPr>
          <w:b w:val="0"/>
          <w:sz w:val="22"/>
        </w:rPr>
        <w:t>В течение последовательного фестивального окна с 8 по 22 июня 2026 года демо будет освещаться в Steam, а разработчик лично возьмёт на себя запросы прессы, ключи для ревью и координацию прямых трансляций.</w:t>
      </w:r>
    </w:p>
    <w:p>
      <w:pPr>
        <w:spacing w:after="120"/>
      </w:pPr>
      <w:r>
        <w:rPr>
          <w:b/>
          <w:color w:val="39FFB0"/>
          <w:sz w:val="26"/>
        </w:rPr>
        <w:t>О разработчике</w:t>
      </w:r>
    </w:p>
    <w:p>
      <w:pPr>
        <w:spacing w:after="200"/>
      </w:pPr>
      <w:r>
        <w:rPr>
          <w:b w:val="0"/>
          <w:sz w:val="22"/>
        </w:rPr>
        <w:t>Tied to the Beat — проект одного человека. Хавьер Льянес Гарсия, известный в сети как Lianes8, разрабатывает игру целиком в одиночку: дизайн, программирование, арт-дирекция, подбор музыки, интеграция со Steam и Workshop, координация с азиатским издателем. Никакой команды, никакого офиса — только один человек, выкатывающий билды.</w:t>
      </w:r>
    </w:p>
    <w:p>
      <w:pPr>
        <w:spacing w:after="120"/>
      </w:pPr>
      <w:r>
        <w:rPr>
          <w:b/>
          <w:color w:val="39FFB0"/>
          <w:sz w:val="26"/>
        </w:rPr>
        <w:t>О TrueColor Games</w:t>
      </w:r>
    </w:p>
    <w:p>
      <w:pPr>
        <w:spacing w:after="280"/>
      </w:pPr>
      <w:r>
        <w:rPr>
          <w:b w:val="0"/>
          <w:sz w:val="22"/>
        </w:rPr>
        <w:t>TrueColor Games — издательский партнёр Tied to the Beat в Корее и Японии, отвечающий за маркетинг и координацию локализации в азиатском регионе.</w:t>
      </w:r>
    </w:p>
    <w:p>
      <w:pPr>
        <w:spacing w:after="120"/>
      </w:pPr>
      <w:r>
        <w:rPr>
          <w:b/>
          <w:color w:val="4CAAFF"/>
          <w:sz w:val="24"/>
        </w:rPr>
        <w:t>Полезные ссылки</w:t>
      </w:r>
    </w:p>
    <w:p>
      <w:pPr>
        <w:spacing w:after="40"/>
      </w:pPr>
      <w:r>
        <w:rPr>
          <w:b w:val="0"/>
          <w:sz w:val="20"/>
        </w:rPr>
        <w:t>Steam (Список желаемого): https://store.steampowered.com/app/4316340/</w:t>
      </w:r>
    </w:p>
    <w:p>
      <w:pPr>
        <w:spacing w:after="40"/>
      </w:pPr>
      <w:r>
        <w:rPr>
          <w:b w:val="0"/>
          <w:sz w:val="20"/>
        </w:rPr>
        <w:t>Демо в Steam: https://store.steampowered.com/app/4512940/</w:t>
      </w:r>
    </w:p>
    <w:p>
      <w:pPr>
        <w:spacing w:after="40"/>
      </w:pPr>
      <w:r>
        <w:rPr>
          <w:b w:val="0"/>
          <w:sz w:val="20"/>
        </w:rPr>
        <w:t>Пресс-кит: https://tied-to-the-beat-press-kit.vercel.app/</w:t>
      </w:r>
    </w:p>
    <w:p>
      <w:pPr>
        <w:spacing w:after="280"/>
      </w:pPr>
      <w:r>
        <w:rPr>
          <w:b w:val="0"/>
          <w:sz w:val="20"/>
        </w:rPr>
        <w:t>Контакт для прессы: jlianesglr@gmail.com</w:t>
      </w:r>
    </w:p>
    <w:p>
      <w:pPr>
        <w:spacing w:after="160"/>
      </w:pPr>
      <w:r>
        <w:rPr>
          <w:b/>
          <w:color w:val="FF3C8E"/>
          <w:sz w:val="28"/>
        </w:rPr>
        <w:t>ФАКТЫ</w:t>
      </w:r>
    </w:p>
    <w:p>
      <w:pPr>
        <w:spacing w:after="40"/>
      </w:pPr>
      <w:r>
        <w:rPr>
          <w:b/>
          <w:sz w:val="20"/>
        </w:rPr>
        <w:t xml:space="preserve">Название: </w:t>
      </w:r>
      <w:r>
        <w:rPr>
          <w:sz w:val="20"/>
        </w:rPr>
        <w:t>Tied to the Beat</w:t>
      </w:r>
    </w:p>
    <w:p>
      <w:pPr>
        <w:spacing w:after="40"/>
      </w:pPr>
      <w:r>
        <w:rPr>
          <w:b/>
          <w:sz w:val="20"/>
        </w:rPr>
        <w:t xml:space="preserve">Жанр: </w:t>
      </w:r>
      <w:r>
        <w:rPr>
          <w:sz w:val="20"/>
        </w:rPr>
        <w:t>Ритм-арена-выживание / Roguelite</w:t>
      </w:r>
    </w:p>
    <w:p>
      <w:pPr>
        <w:spacing w:after="40"/>
      </w:pPr>
      <w:r>
        <w:rPr>
          <w:b/>
          <w:sz w:val="20"/>
        </w:rPr>
        <w:t xml:space="preserve">Движок: </w:t>
      </w:r>
      <w:r>
        <w:rPr>
          <w:sz w:val="20"/>
        </w:rPr>
        <w:t>Собственный движок</w:t>
      </w:r>
    </w:p>
    <w:p>
      <w:pPr>
        <w:spacing w:after="40"/>
      </w:pPr>
      <w:r>
        <w:rPr>
          <w:b/>
          <w:sz w:val="20"/>
        </w:rPr>
        <w:t xml:space="preserve">Разработчик: </w:t>
      </w:r>
      <w:r>
        <w:rPr>
          <w:sz w:val="20"/>
        </w:rPr>
        <w:t>Javier Lianes García</w:t>
      </w:r>
    </w:p>
    <w:p>
      <w:pPr>
        <w:spacing w:after="40"/>
      </w:pPr>
      <w:r>
        <w:rPr>
          <w:b/>
          <w:sz w:val="20"/>
        </w:rPr>
        <w:t xml:space="preserve">Издатель (Азия): </w:t>
      </w:r>
      <w:r>
        <w:rPr>
          <w:sz w:val="20"/>
        </w:rPr>
        <w:t>TrueColor Games (Asia)</w:t>
      </w:r>
    </w:p>
    <w:p>
      <w:pPr>
        <w:spacing w:after="40"/>
      </w:pPr>
      <w:r>
        <w:rPr>
          <w:b/>
          <w:sz w:val="20"/>
        </w:rPr>
        <w:t xml:space="preserve">Платформы: </w:t>
      </w:r>
      <w:r>
        <w:rPr>
          <w:sz w:val="20"/>
        </w:rPr>
        <w:t>Steam (Windows)</w:t>
      </w:r>
    </w:p>
    <w:p>
      <w:pPr>
        <w:spacing w:after="40"/>
      </w:pPr>
      <w:r>
        <w:rPr>
          <w:b/>
          <w:sz w:val="20"/>
        </w:rPr>
        <w:t xml:space="preserve">Дата выхода: </w:t>
      </w:r>
      <w:r>
        <w:rPr>
          <w:sz w:val="20"/>
        </w:rPr>
        <w:t>Q3 2026</w:t>
      </w:r>
    </w:p>
    <w:p>
      <w:pPr>
        <w:spacing w:after="40"/>
      </w:pPr>
      <w:r>
        <w:rPr>
          <w:b/>
          <w:sz w:val="20"/>
        </w:rPr>
        <w:t xml:space="preserve">Демо: </w:t>
      </w:r>
      <w:r>
        <w:rPr>
          <w:sz w:val="20"/>
        </w:rPr>
        <w:t>27 апреля 2026 — Доступно</w:t>
      </w:r>
    </w:p>
    <w:p>
      <w:pPr>
        <w:spacing w:after="40"/>
      </w:pPr>
      <w:r>
        <w:rPr>
          <w:b/>
          <w:sz w:val="20"/>
        </w:rPr>
        <w:t xml:space="preserve">Одиночная игра: </w:t>
      </w:r>
      <w:r>
        <w:rPr>
          <w:sz w:val="20"/>
        </w:rPr>
        <w:t>Да</w:t>
      </w:r>
    </w:p>
    <w:p>
      <w:pPr>
        <w:spacing w:after="40"/>
      </w:pPr>
      <w:r>
        <w:rPr>
          <w:b/>
          <w:sz w:val="20"/>
        </w:rPr>
        <w:t xml:space="preserve">Steam Deck: </w:t>
      </w:r>
      <w:r>
        <w:rPr>
          <w:sz w:val="20"/>
        </w:rPr>
        <w:t>Совместимо (без официальной сертификации)</w:t>
      </w:r>
    </w:p>
    <w:p>
      <w:pPr>
        <w:spacing w:after="40"/>
      </w:pPr>
      <w:r>
        <w:rPr>
          <w:b/>
          <w:sz w:val="20"/>
        </w:rPr>
        <w:t xml:space="preserve">Поддержка геймпада: </w:t>
      </w:r>
      <w:r>
        <w:rPr>
          <w:sz w:val="20"/>
        </w:rPr>
        <w:t>Полная (геймпад + клавиатура)</w:t>
      </w:r>
    </w:p>
    <w:p>
      <w:pPr>
        <w:spacing w:after="40"/>
      </w:pPr>
      <w:r>
        <w:rPr>
          <w:b/>
          <w:sz w:val="20"/>
        </w:rPr>
        <w:t xml:space="preserve">Linux: </w:t>
      </w:r>
      <w:r>
        <w:rPr>
          <w:sz w:val="20"/>
        </w:rPr>
        <w:t>Совместимо (без официальной поддержки)</w:t>
      </w:r>
    </w:p>
    <w:p>
      <w:pPr>
        <w:spacing w:after="40"/>
      </w:pPr>
      <w:r>
        <w:rPr>
          <w:b/>
          <w:sz w:val="20"/>
        </w:rPr>
        <w:t xml:space="preserve">Языки: </w:t>
      </w:r>
      <w:r>
        <w:rPr>
          <w:sz w:val="20"/>
        </w:rPr>
        <w:t>30</w:t>
      </w:r>
    </w:p>
    <w:p>
      <w:pPr>
        <w:spacing w:after="40"/>
      </w:pPr>
      <w:r>
        <w:rPr>
          <w:b/>
          <w:sz w:val="20"/>
        </w:rPr>
        <w:t xml:space="preserve">Цена: </w:t>
      </w:r>
      <w:r>
        <w:rPr>
          <w:sz w:val="20"/>
        </w:rPr>
        <w:t>Будет объявлено</w:t>
      </w:r>
    </w:p>
    <w:p>
      <w:pPr>
        <w:spacing w:after="40"/>
      </w:pPr>
      <w:r>
        <w:rPr>
          <w:b/>
          <w:sz w:val="20"/>
        </w:rPr>
        <w:t xml:space="preserve">Подтверждённые фестивали: </w:t>
      </w:r>
      <w:r>
        <w:rPr>
          <w:sz w:val="20"/>
        </w:rPr>
        <w:t>Steam Bullet Heaven Fest 2026 — 8–15 июня 2026 | Steam Next Fest: Июньское издание 2026 — 15–22 июня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