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PARA DIVULGAÇÃO IMEDIATA</w:t>
      </w:r>
    </w:p>
    <w:p>
      <w:pPr>
        <w:spacing w:after="120"/>
      </w:pPr>
      <w:r>
        <w:rPr>
          <w:b/>
          <w:sz w:val="32"/>
        </w:rPr>
        <w:t>Tied to the Beat participa no Steam Bullet Heaven Fest e Steam Next Fest — lançamento no Q3 de 2026</w:t>
      </w:r>
    </w:p>
    <w:p>
      <w:pPr>
        <w:spacing w:after="240"/>
      </w:pPr>
      <w:r>
        <w:rPr>
          <w:b w:val="0"/>
          <w:color w:val="787878"/>
          <w:sz w:val="20"/>
        </w:rPr>
        <w:t>9 de maio de 2026</w:t>
      </w:r>
    </w:p>
    <w:p>
      <w:pPr>
        <w:spacing w:after="200"/>
      </w:pPr>
      <w:r>
        <w:rPr>
          <w:b w:val="0"/>
          <w:sz w:val="22"/>
        </w:rPr>
        <w:t>Javier Lianes García, programador independente que assina o seu trabalho como Lianes8, confirma hoje que Tied to the Beat irá participar em dois dos maiores eventos de demos deste verão na Steam: Bullet Heaven Fest (8 a 15 de junho de 2026) e Steam Next Fest: Edição de junho de 2026 (15 a 22 de junho de 2026). O jogo completo será lançado no terceiro trimestre de 2026.</w:t>
      </w:r>
    </w:p>
    <w:p>
      <w:pPr>
        <w:spacing w:after="200"/>
      </w:pPr>
      <w:r>
        <w:rPr>
          <w:b w:val="0"/>
          <w:sz w:val="22"/>
        </w:rPr>
        <w:t>Tied to the Beat é um survivor de arena em que a letra de cada música remodela o campo de batalha em tempo real. O jogador escolhe um dos 8 instrumentos jogáveis, seleciona uma faixa, e cada palavra da letra desencadeia um efeito diferente: FIRE faz chover chamas, FREEZE prende os inimigos no sítio, DARK reduz a visibilidade ao mínimo, RAIN inunda o chão e altera a fricção do movimento. A mesma música nunca se joga igual: depende da build, das relíquias, do instrumento equipado e da ordem em que aparecem as palavras-gatilho.</w:t>
      </w:r>
    </w:p>
    <w:p>
      <w:pPr>
        <w:spacing w:after="200"/>
      </w:pPr>
      <w:r>
        <w:rPr>
          <w:b w:val="0"/>
          <w:sz w:val="22"/>
        </w:rPr>
        <w:t>O núcleo expressivo de Tied to the Beat é o seu glossário de mais de 2.000 palavras interpretadas mecanicamente. Cada palavra ativa cinco camadas visuais únicas e simultâneas: aura do jogador, ambiente do ecrã, partículas do ecrã, overlay sobre os inimigos e ação concreta de gameplay. O elenco enfrenta mais de 80 tipos de inimigos em 4 mapas procedurais feitos à mão (Evergreen, Desert, Snow, Volcano), com progressão por subidas de nível, relíquias e árvore de habilidades. A interface e o glossário estão localizados em 30 idiomas.</w:t>
      </w:r>
    </w:p>
    <w:p>
      <w:pPr>
        <w:spacing w:after="200"/>
      </w:pPr>
      <w:r>
        <w:rPr>
          <w:b w:val="0"/>
          <w:sz w:val="22"/>
        </w:rPr>
        <w:t>O pilar diferenciador do jogo é a importação de músicas próprias. Em paralelo ao catálogo curado de mais de 25 músicas com letras LRC já sincronizadas, qualquer jogador pode arrastar um MP3 para o jogo e obter uma partida única. O próprio jogo trata de transcrever a letra, sincronizá-la ao beat, detetar passagens instrumentais e gerar o cenário jogável, sem contas externas, chaves de API ou configuração prévia. Toda a pipeline corre localmente: os ficheiros do jogador nunca saem da máquina.</w:t>
      </w:r>
    </w:p>
    <w:p>
      <w:pPr>
        <w:spacing w:after="280"/>
      </w:pPr>
      <w:r>
        <w:rPr>
          <w:b w:val="0"/>
          <w:sz w:val="22"/>
        </w:rPr>
        <w:t>Este conjunto é completado pela integração com a Steam Workshop. Qualquer ficheiro LRC criado para uma música pode ser publicado na Workshop com um clique, validado, descoberto e descarregado dentro do jogo. Os jogadores podem corrigir letras existentes, publicar novas versões, sincronizar offsets manuais e partilhar o seu trabalho com a comunidade. O catálogo da Workshop cresce à margem do calendário de atualizações: cada música carregada pela comunidade adiciona conteúdo jogável de forma indefinida.</w:t>
      </w:r>
    </w:p>
    <w:p>
      <w:pPr>
        <w:spacing w:after="120"/>
      </w:pPr>
      <w:r>
        <w:rPr>
          <w:b/>
          <w:color w:val="FF3C8E"/>
          <w:sz w:val="26"/>
        </w:rPr>
        <w:t>Calendário de festivais</w:t>
      </w:r>
    </w:p>
    <w:p>
      <w:pPr>
        <w:spacing w:after="40"/>
      </w:pPr>
      <w:r>
        <w:rPr>
          <w:b/>
          <w:sz w:val="22"/>
        </w:rPr>
        <w:t>Steam Bullet Heaven Fest 2026 — 8 a 15 de junho de 2026</w:t>
      </w:r>
    </w:p>
    <w:p>
      <w:pPr>
        <w:spacing w:after="160"/>
      </w:pPr>
      <w:r>
        <w:rPr>
          <w:b/>
          <w:sz w:val="22"/>
        </w:rPr>
        <w:t>Steam Next Fest: Edição de junho de 2026 — 15 a 22 de junho de 2026</w:t>
      </w:r>
    </w:p>
    <w:p>
      <w:pPr>
        <w:spacing w:after="280"/>
      </w:pPr>
      <w:r>
        <w:rPr>
          <w:b w:val="0"/>
          <w:sz w:val="22"/>
        </w:rPr>
        <w:t>Durante a janela consecutiva de 8 a 22 de junho de 2026 a demo jogável estará em destaque na Steam e o programador irá tratar pessoalmente dos pedidos de imprensa, chaves de review e coordenação de cobertura em direto.</w:t>
      </w:r>
    </w:p>
    <w:p>
      <w:pPr>
        <w:spacing w:after="120"/>
      </w:pPr>
      <w:r>
        <w:rPr>
          <w:b/>
          <w:color w:val="39FFB0"/>
          <w:sz w:val="26"/>
        </w:rPr>
        <w:t>Sobre o programador</w:t>
      </w:r>
    </w:p>
    <w:p>
      <w:pPr>
        <w:spacing w:after="200"/>
      </w:pPr>
      <w:r>
        <w:rPr>
          <w:b w:val="0"/>
          <w:sz w:val="22"/>
        </w:rPr>
        <w:t>Tied to the Beat é um projeto solo. Javier Lianes García, conhecido online como Lianes8, desenvolve o jogo de fio a pavio: design, programação, direção de arte, seleção musical, integração com Steam e Workshop, e coordenação com a publisher asiática. Sem equipa, sem escritório — apenas uma pessoa a enviar builds.</w:t>
      </w:r>
    </w:p>
    <w:p>
      <w:pPr>
        <w:spacing w:after="120"/>
      </w:pPr>
      <w:r>
        <w:rPr>
          <w:b/>
          <w:color w:val="39FFB0"/>
          <w:sz w:val="26"/>
        </w:rPr>
        <w:t>Sobre a TrueColor Games</w:t>
      </w:r>
    </w:p>
    <w:p>
      <w:pPr>
        <w:spacing w:after="280"/>
      </w:pPr>
      <w:r>
        <w:rPr>
          <w:b w:val="0"/>
          <w:sz w:val="22"/>
        </w:rPr>
        <w:t>A TrueColor Games é a publisher parceira para a Coreia e o Japão de Tied to the Beat, responsável pelo marketing e pela coordenação de localização na região asiática.</w:t>
      </w:r>
    </w:p>
    <w:p>
      <w:pPr>
        <w:spacing w:after="120"/>
      </w:pPr>
      <w:r>
        <w:rPr>
          <w:b/>
          <w:color w:val="4CAAFF"/>
          <w:sz w:val="24"/>
        </w:rPr>
        <w:t>Links úteis</w:t>
      </w:r>
    </w:p>
    <w:p>
      <w:pPr>
        <w:spacing w:after="40"/>
      </w:pPr>
      <w:r>
        <w:rPr>
          <w:b w:val="0"/>
          <w:sz w:val="20"/>
        </w:rPr>
        <w:t>Steam (Lista de desejos): https://store.steampowered.com/app/4316340/</w:t>
      </w:r>
    </w:p>
    <w:p>
      <w:pPr>
        <w:spacing w:after="40"/>
      </w:pPr>
      <w:r>
        <w:rPr>
          <w:b w:val="0"/>
          <w:sz w:val="20"/>
        </w:rPr>
        <w:t>Demo na Steam: https://store.steampowered.com/app/4512940/</w:t>
      </w:r>
    </w:p>
    <w:p>
      <w:pPr>
        <w:spacing w:after="40"/>
      </w:pPr>
      <w:r>
        <w:rPr>
          <w:b w:val="0"/>
          <w:sz w:val="20"/>
        </w:rPr>
        <w:t>Press Kit: https://tied-to-the-beat-press-kit.vercel.app/</w:t>
      </w:r>
    </w:p>
    <w:p>
      <w:pPr>
        <w:spacing w:after="280"/>
      </w:pPr>
      <w:r>
        <w:rPr>
          <w:b w:val="0"/>
          <w:sz w:val="20"/>
        </w:rPr>
        <w:t>Contacto de imprensa: jlianesglr@gmail.com</w:t>
      </w:r>
    </w:p>
    <w:p>
      <w:pPr>
        <w:spacing w:after="160"/>
      </w:pPr>
      <w:r>
        <w:rPr>
          <w:b/>
          <w:color w:val="FF3C8E"/>
          <w:sz w:val="28"/>
        </w:rPr>
        <w:t>FICHA TÉCNICA</w:t>
      </w:r>
    </w:p>
    <w:p>
      <w:pPr>
        <w:spacing w:after="40"/>
      </w:pPr>
      <w:r>
        <w:rPr>
          <w:b/>
          <w:sz w:val="20"/>
        </w:rPr>
        <w:t xml:space="preserve">Título: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Género: </w:t>
      </w:r>
      <w:r>
        <w:rPr>
          <w:sz w:val="20"/>
        </w:rPr>
        <w:t>Arena Survivor rítmico / Roguelite</w:t>
      </w:r>
    </w:p>
    <w:p>
      <w:pPr>
        <w:spacing w:after="40"/>
      </w:pPr>
      <w:r>
        <w:rPr>
          <w:b/>
          <w:sz w:val="20"/>
        </w:rPr>
        <w:t xml:space="preserve">Motor: </w:t>
      </w:r>
      <w:r>
        <w:rPr>
          <w:sz w:val="20"/>
        </w:rPr>
        <w:t>Motor próprio</w:t>
      </w:r>
    </w:p>
    <w:p>
      <w:pPr>
        <w:spacing w:after="40"/>
      </w:pPr>
      <w:r>
        <w:rPr>
          <w:b/>
          <w:sz w:val="20"/>
        </w:rPr>
        <w:t xml:space="preserve">Programador: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Publisher (Ásia):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Plataformas: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Data de lançamento: </w:t>
      </w:r>
      <w:r>
        <w:rPr>
          <w:sz w:val="20"/>
        </w:rPr>
        <w:t>Q3 2026</w:t>
      </w:r>
    </w:p>
    <w:p>
      <w:pPr>
        <w:spacing w:after="40"/>
      </w:pPr>
      <w:r>
        <w:rPr>
          <w:b/>
          <w:sz w:val="20"/>
        </w:rPr>
        <w:t xml:space="preserve">Demo: </w:t>
      </w:r>
      <w:r>
        <w:rPr>
          <w:sz w:val="20"/>
        </w:rPr>
        <w:t>27 de abril de 2026 — Disponível</w:t>
      </w:r>
    </w:p>
    <w:p>
      <w:pPr>
        <w:spacing w:after="40"/>
      </w:pPr>
      <w:r>
        <w:rPr>
          <w:b/>
          <w:sz w:val="20"/>
        </w:rPr>
        <w:t xml:space="preserve">Um jogador: </w:t>
      </w:r>
      <w:r>
        <w:rPr>
          <w:sz w:val="20"/>
        </w:rPr>
        <w:t>Sim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Compatível (sem certificação oficial ainda)</w:t>
      </w:r>
    </w:p>
    <w:p>
      <w:pPr>
        <w:spacing w:after="40"/>
      </w:pPr>
      <w:r>
        <w:rPr>
          <w:b/>
          <w:sz w:val="20"/>
        </w:rPr>
        <w:t xml:space="preserve">Suporte a comando: </w:t>
      </w:r>
      <w:r>
        <w:rPr>
          <w:sz w:val="20"/>
        </w:rPr>
        <w:t>Completo (Comando + Teclado)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Compatível (sem suporte oficial ainda)</w:t>
      </w:r>
    </w:p>
    <w:p>
      <w:pPr>
        <w:spacing w:after="40"/>
      </w:pPr>
      <w:r>
        <w:rPr>
          <w:b/>
          <w:sz w:val="20"/>
        </w:rPr>
        <w:t xml:space="preserve">Idiomas: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Preço: </w:t>
      </w:r>
      <w:r>
        <w:rPr>
          <w:sz w:val="20"/>
        </w:rPr>
        <w:t>Por anunciar</w:t>
      </w:r>
    </w:p>
    <w:p>
      <w:pPr>
        <w:spacing w:after="40"/>
      </w:pPr>
      <w:r>
        <w:rPr>
          <w:b/>
          <w:sz w:val="20"/>
        </w:rPr>
        <w:t xml:space="preserve">Festivais confirmados: </w:t>
      </w:r>
      <w:r>
        <w:rPr>
          <w:sz w:val="20"/>
        </w:rPr>
        <w:t>Steam Bullet Heaven Fest 2026 — 8 a 15 de junho de 2026 | Steam Next Fest: Edição de junho de 2026 — 15 a 22 de junho de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