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</w:pPr>
      <w:r>
        <w:rPr>
          <w:b/>
          <w:color w:val="B44CFF"/>
          <w:sz w:val="20"/>
        </w:rPr>
        <w:t>즉시 배포</w:t>
      </w:r>
    </w:p>
    <w:p>
      <w:pPr>
        <w:spacing w:after="120"/>
      </w:pPr>
      <w:r>
        <w:rPr>
          <w:b/>
          <w:sz w:val="32"/>
        </w:rPr>
        <w:t>Tied to the Beat, Steam Bullet Heaven Fest 및 Steam Next Fest 참가 — 2026년 3분기 출시</w:t>
      </w:r>
    </w:p>
    <w:p>
      <w:pPr>
        <w:spacing w:after="240"/>
      </w:pPr>
      <w:r>
        <w:rPr>
          <w:b w:val="0"/>
          <w:color w:val="787878"/>
          <w:sz w:val="20"/>
        </w:rPr>
        <w:t>2026년 5월 9일</w:t>
      </w:r>
    </w:p>
    <w:p>
      <w:pPr>
        <w:spacing w:after="200"/>
      </w:pPr>
      <w:r>
        <w:rPr>
          <w:b w:val="0"/>
          <w:sz w:val="22"/>
        </w:rPr>
        <w:t>온라인에서 Lianes8라는 이름으로 활동하는 인디 개발자 Javier Lianes García는 오늘 Tied to the Beat가 올여름 Steam의 최대 규모 데모 행사인 Bullet Heaven Fest (2026년 6월 8일~15일)와 Steam Next Fest: 2026년 6월 에디션 (2026년 6월 15일~22일)에 참가한다고 발표했습니다. 정식판은 2026년 3분기에 출시될 예정입니다.</w:t>
      </w:r>
    </w:p>
    <w:p>
      <w:pPr>
        <w:spacing w:after="200"/>
      </w:pPr>
      <w:r>
        <w:rPr>
          <w:b w:val="0"/>
          <w:sz w:val="22"/>
        </w:rPr>
        <w:t>Tied to the Beat는 각 곡의 가사가 실시간으로 전장을 바꾸는 아레나 서바이벌입니다. 플레이어는 8가지 악기 중 하나를 선택하고, 트랙을 고른 뒤, 가사의 단어 하나하나가 각기 다른 효과를 발동시키는 것을 지켜봅니다. FIRE는 화염을 내리고, FREEZE는 적을 그 자리에 얼어붙게 하며, DARK는 아레나를 어둠으로 덮고, RAIN은 지면을 침수시켜 이동 마찰을 변화시킵니다. 빌드, 유물, 장착한 악기, 트리거 단어가 등장하는 순서에 따라 같은 곡도 매번 다르게 플레이됩니다.</w:t>
      </w:r>
    </w:p>
    <w:p>
      <w:pPr>
        <w:spacing w:after="200"/>
      </w:pPr>
      <w:r>
        <w:rPr>
          <w:b w:val="0"/>
          <w:sz w:val="22"/>
        </w:rPr>
        <w:t>이 게임의 표현 핵심은 기계적으로 해석되는 2,000개 이상의 단어 사전입니다. 각 단어는 5개의 고유한 시각 레이어를 동시에 발동시킵니다: 플레이어 오라, 화면 분위기, 화면 파티클, 적 오버레이, 그리고 구체적인 게임플레이 액션. 손수 제작된 4개의 절차적 맵 (Evergreen, Desert, Snow, Volcano)에서 80여 종의 적과 마주하며, 레벨업, 유물, 스킬 트리로 진행합니다. 인터페이스와 사전은 30개 언어로 현지화되어 있습니다.</w:t>
      </w:r>
    </w:p>
    <w:p>
      <w:pPr>
        <w:spacing w:after="200"/>
      </w:pPr>
      <w:r>
        <w:rPr>
          <w:b w:val="0"/>
          <w:sz w:val="22"/>
        </w:rPr>
        <w:t>이 게임의 차별화 요소는 사용자 곡 임포트 기능입니다. 이미 LRC 가사가 동기화된 25곡 이상의 큐레이션 카탈로그와 함께, 어떤 플레이어든 MP3를 게임에 끌어다 놓는 것만으로 고유한 한 판을 즐길 수 있습니다. 게임 자체가 가사를 전사하고, 비트에 동기화하고, 인스트루멘털 구간을 감지하여 플레이 가능한 시나리오를 생성합니다. 외부 계정, API 키, 사전 설정이 필요하지 않습니다. 모든 파이프라인은 로컬에서 실행되며, 플레이어의 파일은 기기를 떠나지 않습니다.</w:t>
      </w:r>
    </w:p>
    <w:p>
      <w:pPr>
        <w:spacing w:after="280"/>
      </w:pPr>
      <w:r>
        <w:rPr>
          <w:b w:val="0"/>
          <w:sz w:val="22"/>
        </w:rPr>
        <w:t>이 기능은 Steam Workshop 통합으로 완성됩니다. 어떤 곡이든 LRC 파일을 만들면 클릭 한 번으로 Workshop에 업로드, 검증, 발견 및 게임 내 다운로드가 가능합니다. 플레이어는 기존 가사를 수정하고, 새 버전을 게시하며, 수동 오프셋을 동기화하고, 작업물을 커뮤니티와 공유할 수 있습니다. Workshop 카탈로그는 업데이트 일정과는 무관하게 성장합니다. 커뮤니티가 업로드하는 곡 하나하나가 무한정 플레이 가능한 콘텐츠를 추가합니다.</w:t>
      </w:r>
    </w:p>
    <w:p>
      <w:pPr>
        <w:spacing w:after="120"/>
      </w:pPr>
      <w:r>
        <w:rPr>
          <w:b/>
          <w:color w:val="FF3C8E"/>
          <w:sz w:val="26"/>
        </w:rPr>
        <w:t>페스티벌 일정</w:t>
      </w:r>
    </w:p>
    <w:p>
      <w:pPr>
        <w:spacing w:after="40"/>
      </w:pPr>
      <w:r>
        <w:rPr>
          <w:b/>
          <w:sz w:val="22"/>
        </w:rPr>
        <w:t>Steam Bullet Heaven Fest 2026 — 2026년 6월 8일~15일</w:t>
      </w:r>
    </w:p>
    <w:p>
      <w:pPr>
        <w:spacing w:after="160"/>
      </w:pPr>
      <w:r>
        <w:rPr>
          <w:b/>
          <w:sz w:val="22"/>
        </w:rPr>
        <w:t>Steam Next Fest: 2026년 6월 에디션 — 2026년 6월 15일~22일</w:t>
      </w:r>
    </w:p>
    <w:p>
      <w:pPr>
        <w:spacing w:after="280"/>
      </w:pPr>
      <w:r>
        <w:rPr>
          <w:b w:val="0"/>
          <w:sz w:val="22"/>
        </w:rPr>
        <w:t>2026년 6월 8일부터 22일까지의 연속 페스티벌 기간 동안 플레이 가능한 데모가 Steam에 노출되며, 개발자가 직접 언론 연락, 리뷰용 키, 라이브 방송 일정 조율에 대응합니다.</w:t>
      </w:r>
    </w:p>
    <w:p>
      <w:pPr>
        <w:spacing w:after="120"/>
      </w:pPr>
      <w:r>
        <w:rPr>
          <w:b/>
          <w:color w:val="39FFB0"/>
          <w:sz w:val="26"/>
        </w:rPr>
        <w:t>개발자 소개</w:t>
      </w:r>
    </w:p>
    <w:p>
      <w:pPr>
        <w:spacing w:after="200"/>
      </w:pPr>
      <w:r>
        <w:rPr>
          <w:b w:val="0"/>
          <w:sz w:val="22"/>
        </w:rPr>
        <w:t>Tied to the Beat는 1인 프로젝트입니다. 온라인에서 Lianes8로 알려진 Javier Lianes García가 디자인, 프로그래밍, 아트 디렉션, 음악 선곡, Steam 및 Workshop 통합, 아시아 퍼블리셔와의 협업까지 모든 것을 담당합니다. 팀도 사무실도 없이, 빌드를 출시하는 사람은 단 한 명입니다.</w:t>
      </w:r>
    </w:p>
    <w:p>
      <w:pPr>
        <w:spacing w:after="120"/>
      </w:pPr>
      <w:r>
        <w:rPr>
          <w:b/>
          <w:color w:val="39FFB0"/>
          <w:sz w:val="26"/>
        </w:rPr>
        <w:t>TrueColor Games 소개</w:t>
      </w:r>
    </w:p>
    <w:p>
      <w:pPr>
        <w:spacing w:after="280"/>
      </w:pPr>
      <w:r>
        <w:rPr>
          <w:b w:val="0"/>
          <w:sz w:val="22"/>
        </w:rPr>
        <w:t>TrueColor Games는 Tied to the Beat의 한국 및 일본 퍼블리싱 파트너로, 아시아 지역 마케팅과 현지화 조정을 담당합니다.</w:t>
      </w:r>
    </w:p>
    <w:p>
      <w:pPr>
        <w:spacing w:after="120"/>
      </w:pPr>
      <w:r>
        <w:rPr>
          <w:b/>
          <w:color w:val="4CAAFF"/>
          <w:sz w:val="24"/>
        </w:rPr>
        <w:t>관련 링크</w:t>
      </w:r>
    </w:p>
    <w:p>
      <w:pPr>
        <w:spacing w:after="40"/>
      </w:pPr>
      <w:r>
        <w:rPr>
          <w:b w:val="0"/>
          <w:sz w:val="20"/>
        </w:rPr>
        <w:t>Steam (위시리스트): https://store.steampowered.com/app/4316340/</w:t>
      </w:r>
    </w:p>
    <w:p>
      <w:pPr>
        <w:spacing w:after="40"/>
      </w:pPr>
      <w:r>
        <w:rPr>
          <w:b w:val="0"/>
          <w:sz w:val="20"/>
        </w:rPr>
        <w:t>Steam 데모: https://store.steampowered.com/app/4512940/</w:t>
      </w:r>
    </w:p>
    <w:p>
      <w:pPr>
        <w:spacing w:after="40"/>
      </w:pPr>
      <w:r>
        <w:rPr>
          <w:b w:val="0"/>
          <w:sz w:val="20"/>
        </w:rPr>
        <w:t>프레스 키트: https://tied-to-the-beat-press-kit.vercel.app/</w:t>
      </w:r>
    </w:p>
    <w:p>
      <w:pPr>
        <w:spacing w:after="280"/>
      </w:pPr>
      <w:r>
        <w:rPr>
          <w:b w:val="0"/>
          <w:sz w:val="20"/>
        </w:rPr>
        <w:t>언론 연락처: jlianesglr@gmail.com</w:t>
      </w:r>
    </w:p>
    <w:p>
      <w:pPr>
        <w:spacing w:after="160"/>
      </w:pPr>
      <w:r>
        <w:rPr>
          <w:b/>
          <w:color w:val="FF3C8E"/>
          <w:sz w:val="28"/>
        </w:rPr>
        <w:t>팩트 시트</w:t>
      </w:r>
    </w:p>
    <w:p>
      <w:pPr>
        <w:spacing w:after="40"/>
      </w:pPr>
      <w:r>
        <w:rPr>
          <w:b/>
          <w:sz w:val="20"/>
        </w:rPr>
        <w:t xml:space="preserve">게임명: </w:t>
      </w:r>
      <w:r>
        <w:rPr>
          <w:sz w:val="20"/>
        </w:rPr>
        <w:t>Tied to the Beat</w:t>
      </w:r>
    </w:p>
    <w:p>
      <w:pPr>
        <w:spacing w:after="40"/>
      </w:pPr>
      <w:r>
        <w:rPr>
          <w:b/>
          <w:sz w:val="20"/>
        </w:rPr>
        <w:t xml:space="preserve">장르: </w:t>
      </w:r>
      <w:r>
        <w:rPr>
          <w:sz w:val="20"/>
        </w:rPr>
        <w:t>리듬 아레나 서바이벌 / 로그라이트</w:t>
      </w:r>
    </w:p>
    <w:p>
      <w:pPr>
        <w:spacing w:after="40"/>
      </w:pPr>
      <w:r>
        <w:rPr>
          <w:b/>
          <w:sz w:val="20"/>
        </w:rPr>
        <w:t xml:space="preserve">엔진: </w:t>
      </w:r>
      <w:r>
        <w:rPr>
          <w:sz w:val="20"/>
        </w:rPr>
        <w:t>자체 개발 엔진</w:t>
      </w:r>
    </w:p>
    <w:p>
      <w:pPr>
        <w:spacing w:after="40"/>
      </w:pPr>
      <w:r>
        <w:rPr>
          <w:b/>
          <w:sz w:val="20"/>
        </w:rPr>
        <w:t xml:space="preserve">개발자: </w:t>
      </w:r>
      <w:r>
        <w:rPr>
          <w:sz w:val="20"/>
        </w:rPr>
        <w:t>Javier Lianes García</w:t>
      </w:r>
    </w:p>
    <w:p>
      <w:pPr>
        <w:spacing w:after="40"/>
      </w:pPr>
      <w:r>
        <w:rPr>
          <w:b/>
          <w:sz w:val="20"/>
        </w:rPr>
        <w:t xml:space="preserve">퍼블리셔 (아시아): </w:t>
      </w:r>
      <w:r>
        <w:rPr>
          <w:sz w:val="20"/>
        </w:rPr>
        <w:t>TrueColor Games (Asia)</w:t>
      </w:r>
    </w:p>
    <w:p>
      <w:pPr>
        <w:spacing w:after="40"/>
      </w:pPr>
      <w:r>
        <w:rPr>
          <w:b/>
          <w:sz w:val="20"/>
        </w:rPr>
        <w:t xml:space="preserve">플랫폼: </w:t>
      </w:r>
      <w:r>
        <w:rPr>
          <w:sz w:val="20"/>
        </w:rPr>
        <w:t>Steam (Windows)</w:t>
      </w:r>
    </w:p>
    <w:p>
      <w:pPr>
        <w:spacing w:after="40"/>
      </w:pPr>
      <w:r>
        <w:rPr>
          <w:b/>
          <w:sz w:val="20"/>
        </w:rPr>
        <w:t xml:space="preserve">출시일: </w:t>
      </w:r>
      <w:r>
        <w:rPr>
          <w:sz w:val="20"/>
        </w:rPr>
        <w:t>2026년 3분기</w:t>
      </w:r>
    </w:p>
    <w:p>
      <w:pPr>
        <w:spacing w:after="40"/>
      </w:pPr>
      <w:r>
        <w:rPr>
          <w:b/>
          <w:sz w:val="20"/>
        </w:rPr>
        <w:t xml:space="preserve">데모: </w:t>
      </w:r>
      <w:r>
        <w:rPr>
          <w:sz w:val="20"/>
        </w:rPr>
        <w:t>2026년 4월 27일 — 출시 중</w:t>
      </w:r>
    </w:p>
    <w:p>
      <w:pPr>
        <w:spacing w:after="40"/>
      </w:pPr>
      <w:r>
        <w:rPr>
          <w:b/>
          <w:sz w:val="20"/>
        </w:rPr>
        <w:t xml:space="preserve">싱글 플레이어: </w:t>
      </w:r>
      <w:r>
        <w:rPr>
          <w:sz w:val="20"/>
        </w:rPr>
        <w:t>지원</w:t>
      </w:r>
    </w:p>
    <w:p>
      <w:pPr>
        <w:spacing w:after="40"/>
      </w:pPr>
      <w:r>
        <w:rPr>
          <w:b/>
          <w:sz w:val="20"/>
        </w:rPr>
        <w:t xml:space="preserve">Steam Deck: </w:t>
      </w:r>
      <w:r>
        <w:rPr>
          <w:sz w:val="20"/>
        </w:rPr>
        <w:t>호환 (공식 인증 미보유)</w:t>
      </w:r>
    </w:p>
    <w:p>
      <w:pPr>
        <w:spacing w:after="40"/>
      </w:pPr>
      <w:r>
        <w:rPr>
          <w:b/>
          <w:sz w:val="20"/>
        </w:rPr>
        <w:t xml:space="preserve">컨트롤러 지원: </w:t>
      </w:r>
      <w:r>
        <w:rPr>
          <w:sz w:val="20"/>
        </w:rPr>
        <w:t>완전 지원 (게임패드 + 키보드)</w:t>
      </w:r>
    </w:p>
    <w:p>
      <w:pPr>
        <w:spacing w:after="40"/>
      </w:pPr>
      <w:r>
        <w:rPr>
          <w:b/>
          <w:sz w:val="20"/>
        </w:rPr>
        <w:t xml:space="preserve">Linux: </w:t>
      </w:r>
      <w:r>
        <w:rPr>
          <w:sz w:val="20"/>
        </w:rPr>
        <w:t>호환 (공식 지원 미제공)</w:t>
      </w:r>
    </w:p>
    <w:p>
      <w:pPr>
        <w:spacing w:after="40"/>
      </w:pPr>
      <w:r>
        <w:rPr>
          <w:b/>
          <w:sz w:val="20"/>
        </w:rPr>
        <w:t xml:space="preserve">지원 언어: </w:t>
      </w:r>
      <w:r>
        <w:rPr>
          <w:sz w:val="20"/>
        </w:rPr>
        <w:t>30</w:t>
      </w:r>
    </w:p>
    <w:p>
      <w:pPr>
        <w:spacing w:after="40"/>
      </w:pPr>
      <w:r>
        <w:rPr>
          <w:b/>
          <w:sz w:val="20"/>
        </w:rPr>
        <w:t xml:space="preserve">가격: </w:t>
      </w:r>
      <w:r>
        <w:rPr>
          <w:sz w:val="20"/>
        </w:rPr>
        <w:t>미정</w:t>
      </w:r>
    </w:p>
    <w:p>
      <w:pPr>
        <w:spacing w:after="40"/>
      </w:pPr>
      <w:r>
        <w:rPr>
          <w:b/>
          <w:sz w:val="20"/>
        </w:rPr>
        <w:t xml:space="preserve">확정 페스티벌: </w:t>
      </w:r>
      <w:r>
        <w:rPr>
          <w:sz w:val="20"/>
        </w:rPr>
        <w:t>Steam Bullet Heaven Fest 2026 — 2026년 6월 8일~15일 | Steam Next Fest: 2026년 6월 에디션 — 2026년 6월 15일~22일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