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即時発表</w:t>
      </w:r>
    </w:p>
    <w:p>
      <w:pPr>
        <w:spacing w:after="120"/>
      </w:pPr>
      <w:r>
        <w:rPr>
          <w:b/>
          <w:sz w:val="32"/>
        </w:rPr>
        <w:t>『Tied to the Beat』がSteam Bullet Heaven FestとSteam Next Festに参加 — 2026年Q3リリース予定</w:t>
      </w:r>
    </w:p>
    <w:p>
      <w:pPr>
        <w:spacing w:after="240"/>
      </w:pPr>
      <w:r>
        <w:rPr>
          <w:b w:val="0"/>
          <w:color w:val="787878"/>
          <w:sz w:val="20"/>
        </w:rPr>
        <w:t>2026年5月9日</w:t>
      </w:r>
    </w:p>
    <w:p>
      <w:pPr>
        <w:spacing w:after="200"/>
      </w:pPr>
      <w:r>
        <w:rPr>
          <w:b w:val="0"/>
          <w:sz w:val="22"/>
        </w:rPr>
        <w:t>インディーデベロッパーのJavier Lianes García（オンラインではLianes8として活動）は本日、『Tied to the Beat』がSteamの今夏最大級のデモイベント、Bullet Heaven Fest （2026年6月8日～15日）およびSteam Next Fest: 2026年6月版（2026年6月15日～22日）に 参加することを発表しました。完全版は2026年第3四半期にリリース予定です。</w:t>
      </w:r>
    </w:p>
    <w:p>
      <w:pPr>
        <w:spacing w:after="200"/>
      </w:pPr>
      <w:r>
        <w:rPr>
          <w:b w:val="0"/>
          <w:sz w:val="22"/>
        </w:rPr>
        <w:t>『Tied to the Beat』は、楽曲の歌詞がリアルタイムで戦場を変化させるアリーナサバイバーです。プレイヤーは8種類の楽器から1つを選び、楽曲を選択すると、歌詞の各単語が異なる効果を発動します：FIREは炎を降らせ、FREEZEは敵をその場に凍結させ、DARKはアリーナを暗闇に沈め、RAINは地面を浸水させて移動の摩擦を変化させます。同じ曲でも、ビルド、レリック、装備した楽器、トリガーワードの順番によって、毎回異なる体験になります。</w:t>
      </w:r>
    </w:p>
    <w:p>
      <w:pPr>
        <w:spacing w:after="200"/>
      </w:pPr>
      <w:r>
        <w:rPr>
          <w:b w:val="0"/>
          <w:sz w:val="22"/>
        </w:rPr>
        <w:t>本作の表現の核となるのは、機械的に解釈される2,000語以上の用語集です。各単語は5つのユニークな視覚レイヤーを同時に発動します：プレイヤーオーラ、画面アンビエント、画面パーティクル、敵オーバーレイ、そして具体的なゲームプレイアクション。プレイヤーは手作りのプロシージャル4マップ（Evergreen, Desert, Snow, Volcano）で80種類以上の敵に立ち向かい、レベルアップ、レリック、スキルツリーで進行します。インターフェースと用語集は30言語にローカライズされています。</w:t>
      </w:r>
    </w:p>
    <w:p>
      <w:pPr>
        <w:spacing w:after="200"/>
      </w:pPr>
      <w:r>
        <w:rPr>
          <w:b w:val="0"/>
          <w:sz w:val="22"/>
        </w:rPr>
        <w:t>本作の差別化要素は、カスタム楽曲のインポート機能です。LRC歌詞が同期済みの25曲以上のカタログに加え、プレイヤーはMP3をゲームにドラッグするだけでユニークなプレイ体験を得られます。ゲーム自体が歌詞を文字起こしし、ビートに同期させ、インストゥルメンタル区間を検出し、プレイ可能なシナリオを生成します。外部アカウント、APIキー、事前設定は不要です。すべての処理はローカルで実行され、プレイヤーのファイルがマシンから出ることはありません。</w:t>
      </w:r>
    </w:p>
    <w:p>
      <w:pPr>
        <w:spacing w:after="280"/>
      </w:pPr>
      <w:r>
        <w:rPr>
          <w:b w:val="0"/>
          <w:sz w:val="22"/>
        </w:rPr>
        <w:t>この機能はSteam Workshop統合によって完成します。曲のために作成したLRCファイルは、ワンクリックでWorkshopにアップロード、検証、発見、ゲーム内からダウンロードが可能です。プレイヤーは既存の歌詞を修正し、新バージョンを公開し、手動オフセットを同期し、コミュニティと作品を共有できます。Workshopカタログはアップデートカレンダーとは独立して成長し、コミュニティが投稿する各楽曲が無期限にプレイ可能なコンテンツを追加します。</w:t>
      </w:r>
    </w:p>
    <w:p>
      <w:pPr>
        <w:spacing w:after="120"/>
      </w:pPr>
      <w:r>
        <w:rPr>
          <w:b/>
          <w:color w:val="FF3C8E"/>
          <w:sz w:val="26"/>
        </w:rPr>
        <w:t>フェスティバル参加スケジュール</w:t>
      </w:r>
    </w:p>
    <w:p>
      <w:pPr>
        <w:spacing w:after="40"/>
      </w:pPr>
      <w:r>
        <w:rPr>
          <w:b/>
          <w:sz w:val="22"/>
        </w:rPr>
        <w:t>Steam Bullet Heaven Fest 2026 — 2026年6月8日～15日</w:t>
      </w:r>
    </w:p>
    <w:p>
      <w:pPr>
        <w:spacing w:after="160"/>
      </w:pPr>
      <w:r>
        <w:rPr>
          <w:b/>
          <w:sz w:val="22"/>
        </w:rPr>
        <w:t>Steam Next Fest: 2026年6月版 — 2026年6月15日～22日</w:t>
      </w:r>
    </w:p>
    <w:p>
      <w:pPr>
        <w:spacing w:after="280"/>
      </w:pPr>
      <w:r>
        <w:rPr>
          <w:b w:val="0"/>
          <w:sz w:val="22"/>
        </w:rPr>
        <w:t>2026年6月8日から22日までの連続フェスティバル期間中、プレイ可能なデモがSteamでフィーチャーされ、開発者本人がプレス対応、レビュー用キー、ライブ配信の調整に直接対応します。</w:t>
      </w:r>
    </w:p>
    <w:p>
      <w:pPr>
        <w:spacing w:after="120"/>
      </w:pPr>
      <w:r>
        <w:rPr>
          <w:b/>
          <w:color w:val="39FFB0"/>
          <w:sz w:val="26"/>
        </w:rPr>
        <w:t>開発者について</w:t>
      </w:r>
    </w:p>
    <w:p>
      <w:pPr>
        <w:spacing w:after="200"/>
      </w:pPr>
      <w:r>
        <w:rPr>
          <w:b w:val="0"/>
          <w:sz w:val="22"/>
        </w:rPr>
        <w:t>『Tied to the Beat』は1人で制作されているプロジェクトです。Javier Lianes García（オンラインではLianes8として知られる）が、デザイン、プログラミング、アートディレクション、選曲、Steam・Workshop統合、アジアパブリッシャーとの連携まで、すべてを担当しています。チームもオフィスもなく、ビルドを送り出している人物は1人だけです。</w:t>
      </w:r>
    </w:p>
    <w:p>
      <w:pPr>
        <w:spacing w:after="120"/>
      </w:pPr>
      <w:r>
        <w:rPr>
          <w:b/>
          <w:color w:val="39FFB0"/>
          <w:sz w:val="26"/>
        </w:rPr>
        <w:t>TrueColor Gamesについて</w:t>
      </w:r>
    </w:p>
    <w:p>
      <w:pPr>
        <w:spacing w:after="280"/>
      </w:pPr>
      <w:r>
        <w:rPr>
          <w:b w:val="0"/>
          <w:sz w:val="22"/>
        </w:rPr>
        <w:t>TrueColor Gamesは『Tied to the Beat』の韓国・日本のパブリッシングパートナーで、アジア地域のマーケティングおよびローカライズ調整を担当します。</w:t>
      </w:r>
    </w:p>
    <w:p>
      <w:pPr>
        <w:spacing w:after="120"/>
      </w:pPr>
      <w:r>
        <w:rPr>
          <w:b/>
          <w:color w:val="4CAAFF"/>
          <w:sz w:val="24"/>
        </w:rPr>
        <w:t>関連リンク</w:t>
      </w:r>
    </w:p>
    <w:p>
      <w:pPr>
        <w:spacing w:after="40"/>
      </w:pPr>
      <w:r>
        <w:rPr>
          <w:b w:val="0"/>
          <w:sz w:val="20"/>
        </w:rPr>
        <w:t>Steam (ウィッシュリスト): https://store.steampowered.com/app/4316340/</w:t>
      </w:r>
    </w:p>
    <w:p>
      <w:pPr>
        <w:spacing w:after="40"/>
      </w:pPr>
      <w:r>
        <w:rPr>
          <w:b w:val="0"/>
          <w:sz w:val="20"/>
        </w:rPr>
        <w:t>Steamデモ: https://store.steampowered.com/app/4512940/</w:t>
      </w:r>
    </w:p>
    <w:p>
      <w:pPr>
        <w:spacing w:after="40"/>
      </w:pPr>
      <w:r>
        <w:rPr>
          <w:b w:val="0"/>
          <w:sz w:val="20"/>
        </w:rPr>
        <w:t>プレスキット: https://tied-to-the-beat-press-kit.vercel.app/</w:t>
      </w:r>
    </w:p>
    <w:p>
      <w:pPr>
        <w:spacing w:after="280"/>
      </w:pPr>
      <w:r>
        <w:rPr>
          <w:b w:val="0"/>
          <w:sz w:val="20"/>
        </w:rPr>
        <w:t>プレス連絡先: jlianesglr@gmail.com</w:t>
      </w:r>
    </w:p>
    <w:p>
      <w:pPr>
        <w:spacing w:after="160"/>
      </w:pPr>
      <w:r>
        <w:rPr>
          <w:b/>
          <w:color w:val="FF3C8E"/>
          <w:sz w:val="28"/>
        </w:rPr>
        <w:t>ファクトシート</w:t>
      </w:r>
    </w:p>
    <w:p>
      <w:pPr>
        <w:spacing w:after="40"/>
      </w:pPr>
      <w:r>
        <w:rPr>
          <w:b/>
          <w:sz w:val="20"/>
        </w:rPr>
        <w:t xml:space="preserve">タイトル: </w:t>
      </w:r>
      <w:r>
        <w:rPr>
          <w:sz w:val="20"/>
        </w:rPr>
        <w:t>Tied to the Beat</w:t>
      </w:r>
    </w:p>
    <w:p>
      <w:pPr>
        <w:spacing w:after="40"/>
      </w:pPr>
      <w:r>
        <w:rPr>
          <w:b/>
          <w:sz w:val="20"/>
        </w:rPr>
        <w:t xml:space="preserve">ジャンル: </w:t>
      </w:r>
      <w:r>
        <w:rPr>
          <w:sz w:val="20"/>
        </w:rPr>
        <w:t>リズムアリーナサバイバー / ローグライト</w:t>
      </w:r>
    </w:p>
    <w:p>
      <w:pPr>
        <w:spacing w:after="40"/>
      </w:pPr>
      <w:r>
        <w:rPr>
          <w:b/>
          <w:sz w:val="20"/>
        </w:rPr>
        <w:t xml:space="preserve">エンジン: </w:t>
      </w:r>
      <w:r>
        <w:rPr>
          <w:sz w:val="20"/>
        </w:rPr>
        <w:t>自社開発エンジン</w:t>
      </w:r>
    </w:p>
    <w:p>
      <w:pPr>
        <w:spacing w:after="40"/>
      </w:pPr>
      <w:r>
        <w:rPr>
          <w:b/>
          <w:sz w:val="20"/>
        </w:rPr>
        <w:t xml:space="preserve">開発者: </w:t>
      </w:r>
      <w:r>
        <w:rPr>
          <w:sz w:val="20"/>
        </w:rPr>
        <w:t>Javier Lianes García</w:t>
      </w:r>
    </w:p>
    <w:p>
      <w:pPr>
        <w:spacing w:after="40"/>
      </w:pPr>
      <w:r>
        <w:rPr>
          <w:b/>
          <w:sz w:val="20"/>
        </w:rPr>
        <w:t xml:space="preserve">パブリッシャー (アジア): </w:t>
      </w:r>
      <w:r>
        <w:rPr>
          <w:sz w:val="20"/>
        </w:rPr>
        <w:t>TrueColor Games (Asia)</w:t>
      </w:r>
    </w:p>
    <w:p>
      <w:pPr>
        <w:spacing w:after="40"/>
      </w:pPr>
      <w:r>
        <w:rPr>
          <w:b/>
          <w:sz w:val="20"/>
        </w:rPr>
        <w:t xml:space="preserve">対応プラットフォーム: </w:t>
      </w:r>
      <w:r>
        <w:rPr>
          <w:sz w:val="20"/>
        </w:rPr>
        <w:t>Steam (Windows)</w:t>
      </w:r>
    </w:p>
    <w:p>
      <w:pPr>
        <w:spacing w:after="40"/>
      </w:pPr>
      <w:r>
        <w:rPr>
          <w:b/>
          <w:sz w:val="20"/>
        </w:rPr>
        <w:t xml:space="preserve">発売日: </w:t>
      </w:r>
      <w:r>
        <w:rPr>
          <w:sz w:val="20"/>
        </w:rPr>
        <w:t>2026年第3四半期</w:t>
      </w:r>
    </w:p>
    <w:p>
      <w:pPr>
        <w:spacing w:after="40"/>
      </w:pPr>
      <w:r>
        <w:rPr>
          <w:b/>
          <w:sz w:val="20"/>
        </w:rPr>
        <w:t xml:space="preserve">デモ: </w:t>
      </w:r>
      <w:r>
        <w:rPr>
          <w:sz w:val="20"/>
        </w:rPr>
        <w:t>2026年4月27日 — 配信中</w:t>
      </w:r>
    </w:p>
    <w:p>
      <w:pPr>
        <w:spacing w:after="40"/>
      </w:pPr>
      <w:r>
        <w:rPr>
          <w:b/>
          <w:sz w:val="20"/>
        </w:rPr>
        <w:t xml:space="preserve">シングルプレイヤー: </w:t>
      </w:r>
      <w:r>
        <w:rPr>
          <w:sz w:val="20"/>
        </w:rPr>
        <w:t>対応</w:t>
      </w:r>
    </w:p>
    <w:p>
      <w:pPr>
        <w:spacing w:after="40"/>
      </w:pPr>
      <w:r>
        <w:rPr>
          <w:b/>
          <w:sz w:val="20"/>
        </w:rPr>
        <w:t xml:space="preserve">Steam Deck: </w:t>
      </w:r>
      <w:r>
        <w:rPr>
          <w:sz w:val="20"/>
        </w:rPr>
        <w:t>対応 (公式認証はまだ未取得)</w:t>
      </w:r>
    </w:p>
    <w:p>
      <w:pPr>
        <w:spacing w:after="40"/>
      </w:pPr>
      <w:r>
        <w:rPr>
          <w:b/>
          <w:sz w:val="20"/>
        </w:rPr>
        <w:t xml:space="preserve">コントローラー対応: </w:t>
      </w:r>
      <w:r>
        <w:rPr>
          <w:sz w:val="20"/>
        </w:rPr>
        <w:t>完全対応 (ゲームパッド + キーボード)</w:t>
      </w:r>
    </w:p>
    <w:p>
      <w:pPr>
        <w:spacing w:after="40"/>
      </w:pPr>
      <w:r>
        <w:rPr>
          <w:b/>
          <w:sz w:val="20"/>
        </w:rPr>
        <w:t xml:space="preserve">Linux: </w:t>
      </w:r>
      <w:r>
        <w:rPr>
          <w:sz w:val="20"/>
        </w:rPr>
        <w:t>対応 (公式サポートはまだ未提供)</w:t>
      </w:r>
    </w:p>
    <w:p>
      <w:pPr>
        <w:spacing w:after="40"/>
      </w:pPr>
      <w:r>
        <w:rPr>
          <w:b/>
          <w:sz w:val="20"/>
        </w:rPr>
        <w:t xml:space="preserve">対応言語: </w:t>
      </w:r>
      <w:r>
        <w:rPr>
          <w:sz w:val="20"/>
        </w:rPr>
        <w:t>30</w:t>
      </w:r>
    </w:p>
    <w:p>
      <w:pPr>
        <w:spacing w:after="40"/>
      </w:pPr>
      <w:r>
        <w:rPr>
          <w:b/>
          <w:sz w:val="20"/>
        </w:rPr>
        <w:t xml:space="preserve">価格: </w:t>
      </w:r>
      <w:r>
        <w:rPr>
          <w:sz w:val="20"/>
        </w:rPr>
        <w:t>未定</w:t>
      </w:r>
    </w:p>
    <w:p>
      <w:pPr>
        <w:spacing w:after="40"/>
      </w:pPr>
      <w:r>
        <w:rPr>
          <w:b/>
          <w:sz w:val="20"/>
        </w:rPr>
        <w:t xml:space="preserve">確定フェスティバル: </w:t>
      </w:r>
      <w:r>
        <w:rPr>
          <w:sz w:val="20"/>
        </w:rPr>
        <w:t>Steam Bullet Heaven Fest 2026 — 2026年6月8日～15日 | Steam Next Fest: 2026年6月版 — 2026年6月15日～22日</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