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/>
      </w:pPr>
      <w:r>
        <w:rPr>
          <w:b/>
          <w:color w:val="B44CFF"/>
          <w:sz w:val="20"/>
        </w:rPr>
        <w:t>PER DIFFUSIONE IMMEDIATA</w:t>
      </w:r>
    </w:p>
    <w:p>
      <w:pPr>
        <w:spacing w:after="120"/>
      </w:pPr>
      <w:r>
        <w:rPr>
          <w:b/>
          <w:sz w:val="32"/>
        </w:rPr>
        <w:t>Tied to the Beat partecipa a Steam Bullet Heaven Fest e Steam Next Fest — uscita nel Q3 2026</w:t>
      </w:r>
    </w:p>
    <w:p>
      <w:pPr>
        <w:spacing w:after="240"/>
      </w:pPr>
      <w:r>
        <w:rPr>
          <w:b w:val="0"/>
          <w:color w:val="787878"/>
          <w:sz w:val="20"/>
        </w:rPr>
        <w:t>9 maggio 2026</w:t>
      </w:r>
    </w:p>
    <w:p>
      <w:pPr>
        <w:spacing w:after="200"/>
      </w:pPr>
      <w:r>
        <w:rPr>
          <w:b w:val="0"/>
          <w:sz w:val="22"/>
        </w:rPr>
        <w:t>Javier Lianes García, sviluppatore indipendente che firma il proprio lavoro come Lianes8, conferma oggi che Tied to the Beat parteciperà ai due maggiori eventi demo dell'estate su Steam: Bullet Heaven Fest (8-15 giugno 2026) e Steam Next Fest: Edizione di giugno 2026 (15-22 giugno 2026). Il gioco completo uscirà nel terzo trimestre del 2026.</w:t>
      </w:r>
    </w:p>
    <w:p>
      <w:pPr>
        <w:spacing w:after="200"/>
      </w:pPr>
      <w:r>
        <w:rPr>
          <w:b w:val="0"/>
          <w:sz w:val="22"/>
        </w:rPr>
        <w:t>Tied to the Beat è un survivor d'arena dove i testi di ogni canzone rimodellano il campo di battaglia in tempo reale. Il giocatore sceglie uno degli 8 strumenti giocabili, seleziona una traccia, e ogni parola del testo attiva un effetto diverso: FIRE fa piovere fiamme, FREEZE congela i nemici sul posto, DARK abbassa la visibilità al minimo, RAIN allaga il terreno e modifica l'attrito del movimento. La stessa canzone non si gioca mai allo stesso modo: dipende dalla build, dalle reliquie, dallo strumento equipaggiato e dall'ordine in cui compaiono le parole-trigger.</w:t>
      </w:r>
    </w:p>
    <w:p>
      <w:pPr>
        <w:spacing w:after="200"/>
      </w:pPr>
      <w:r>
        <w:rPr>
          <w:b w:val="0"/>
          <w:sz w:val="22"/>
        </w:rPr>
        <w:t>Il nucleo espressivo di Tied to the Beat è il suo glossario di oltre 2.000 parole interpretate meccanicamente. Ogni parola attiva cinque livelli visivi unici e simultanei: aura del giocatore, ambiente di schermo, particelle di schermo, overlay sui nemici e azione concreta di gameplay. Il bestiario conta oltre 80 tipi di nemici distribuiti su 4 mappe procedurali fatte a mano (Evergreen, Desert, Snow, Volcano), con progressione tramite level-up, reliquie e albero delle abilità. Interfaccia e glossario sono localizzati in 30 lingue.</w:t>
      </w:r>
    </w:p>
    <w:p>
      <w:pPr>
        <w:spacing w:after="200"/>
      </w:pPr>
      <w:r>
        <w:rPr>
          <w:b w:val="0"/>
          <w:sz w:val="22"/>
        </w:rPr>
        <w:t>Il pilastro distintivo del gioco è l'importazione di brani personali. Insieme al catalogo di oltre 25 canzoni con testi LRC già sincronizzati, qualsiasi giocatore può trascinare un MP3 nel gioco e ottenere una partita unica. Il gioco stesso si occupa di trascrivere il testo, sincronizzarlo al beat, rilevare i passaggi strumentali e generare lo scenario giocabile, senza account esterni, chiavi API o configurazioni preliminari. Tutta la pipeline gira in locale: i file del giocatore non lasciano la sua macchina.</w:t>
      </w:r>
    </w:p>
    <w:p>
      <w:pPr>
        <w:spacing w:after="280"/>
      </w:pPr>
      <w:r>
        <w:rPr>
          <w:b w:val="0"/>
          <w:sz w:val="22"/>
        </w:rPr>
        <w:t>L'insieme è completato dall'integrazione con Steam Workshop. Qualsiasi file LRC creato per una canzone può essere caricato sul Workshop con un clic, validato, scoperto e scaricato dall'interno del gioco. I giocatori possono correggere testi esistenti, pubblicare nuove versioni, sincronizzare offset manuali e condividere il proprio lavoro con la community. Il catalogo del Workshop cresce a margine del calendario degli aggiornamenti: ogni canzone caricata aggiunge contenuto giocabile a tempo indefinito.</w:t>
      </w:r>
    </w:p>
    <w:p>
      <w:pPr>
        <w:spacing w:after="120"/>
      </w:pPr>
      <w:r>
        <w:rPr>
          <w:b/>
          <w:color w:val="FF3C8E"/>
          <w:sz w:val="26"/>
        </w:rPr>
        <w:t>Calendario festival</w:t>
      </w:r>
    </w:p>
    <w:p>
      <w:pPr>
        <w:spacing w:after="40"/>
      </w:pPr>
      <w:r>
        <w:rPr>
          <w:b/>
          <w:sz w:val="22"/>
        </w:rPr>
        <w:t>Steam Bullet Heaven Fest 2026 — 8-15 giugno 2026</w:t>
      </w:r>
    </w:p>
    <w:p>
      <w:pPr>
        <w:spacing w:after="160"/>
      </w:pPr>
      <w:r>
        <w:rPr>
          <w:b/>
          <w:sz w:val="22"/>
        </w:rPr>
        <w:t>Steam Next Fest: Edizione giugno 2026 — 15-22 giugno 2026</w:t>
      </w:r>
    </w:p>
    <w:p>
      <w:pPr>
        <w:spacing w:after="280"/>
      </w:pPr>
      <w:r>
        <w:rPr>
          <w:b w:val="0"/>
          <w:sz w:val="22"/>
        </w:rPr>
        <w:t>Durante la finestra consecutiva dall'8 al 22 giugno 2026 la demo giocabile sarà in evidenza su Steam e lo sviluppatore gestirà personalmente richieste stampa, chiavi di review e coordinamento delle coperture in diretta.</w:t>
      </w:r>
    </w:p>
    <w:p>
      <w:pPr>
        <w:spacing w:after="120"/>
      </w:pPr>
      <w:r>
        <w:rPr>
          <w:b/>
          <w:color w:val="39FFB0"/>
          <w:sz w:val="26"/>
        </w:rPr>
        <w:t>Sullo sviluppatore</w:t>
      </w:r>
    </w:p>
    <w:p>
      <w:pPr>
        <w:spacing w:after="200"/>
      </w:pPr>
      <w:r>
        <w:rPr>
          <w:b w:val="0"/>
          <w:sz w:val="22"/>
        </w:rPr>
        <w:t>Tied to the Beat è un progetto solitario. Javier Lianes García, conosciuto online come Lianes8, lo sviluppa interamente da solo: design, programmazione, direzione artistica, selezione musicale, integrazione Steam e Workshop, e coordinamento con il publisher asiatico. Niente team, niente ufficio: una sola persona che spedisce build.</w:t>
      </w:r>
    </w:p>
    <w:p>
      <w:pPr>
        <w:spacing w:after="120"/>
      </w:pPr>
      <w:r>
        <w:rPr>
          <w:b/>
          <w:color w:val="39FFB0"/>
          <w:sz w:val="26"/>
        </w:rPr>
        <w:t>Su TrueColor Games</w:t>
      </w:r>
    </w:p>
    <w:p>
      <w:pPr>
        <w:spacing w:after="280"/>
      </w:pPr>
      <w:r>
        <w:rPr>
          <w:b w:val="0"/>
          <w:sz w:val="22"/>
        </w:rPr>
        <w:t>TrueColor Games è il partner editoriale per Corea e Giappone di Tied to the Beat, responsabile del marketing e del coordinamento di localizzazione per l'area asiatica.</w:t>
      </w:r>
    </w:p>
    <w:p>
      <w:pPr>
        <w:spacing w:after="120"/>
      </w:pPr>
      <w:r>
        <w:rPr>
          <w:b/>
          <w:color w:val="4CAAFF"/>
          <w:sz w:val="24"/>
        </w:rPr>
        <w:t>Link utili</w:t>
      </w:r>
    </w:p>
    <w:p>
      <w:pPr>
        <w:spacing w:after="40"/>
      </w:pPr>
      <w:r>
        <w:rPr>
          <w:b w:val="0"/>
          <w:sz w:val="20"/>
        </w:rPr>
        <w:t>Steam (Lista desideri): https://store.steampowered.com/app/4316340/</w:t>
      </w:r>
    </w:p>
    <w:p>
      <w:pPr>
        <w:spacing w:after="40"/>
      </w:pPr>
      <w:r>
        <w:rPr>
          <w:b w:val="0"/>
          <w:sz w:val="20"/>
        </w:rPr>
        <w:t>Demo Steam: https://store.steampowered.com/app/4512940/</w:t>
      </w:r>
    </w:p>
    <w:p>
      <w:pPr>
        <w:spacing w:after="40"/>
      </w:pPr>
      <w:r>
        <w:rPr>
          <w:b w:val="0"/>
          <w:sz w:val="20"/>
        </w:rPr>
        <w:t>Press Kit: https://tied-to-the-beat-press-kit.vercel.app/</w:t>
      </w:r>
    </w:p>
    <w:p>
      <w:pPr>
        <w:spacing w:after="280"/>
      </w:pPr>
      <w:r>
        <w:rPr>
          <w:b w:val="0"/>
          <w:sz w:val="20"/>
        </w:rPr>
        <w:t>Contatto stampa: jlianesglr@gmail.com</w:t>
      </w:r>
    </w:p>
    <w:p>
      <w:pPr>
        <w:spacing w:after="160"/>
      </w:pPr>
      <w:r>
        <w:rPr>
          <w:b/>
          <w:color w:val="FF3C8E"/>
          <w:sz w:val="28"/>
        </w:rPr>
        <w:t>SCHEDA TECNICA</w:t>
      </w:r>
    </w:p>
    <w:p>
      <w:pPr>
        <w:spacing w:after="40"/>
      </w:pPr>
      <w:r>
        <w:rPr>
          <w:b/>
          <w:sz w:val="20"/>
        </w:rPr>
        <w:t xml:space="preserve">Titolo: </w:t>
      </w:r>
      <w:r>
        <w:rPr>
          <w:sz w:val="20"/>
        </w:rPr>
        <w:t>Tied to the Beat</w:t>
      </w:r>
    </w:p>
    <w:p>
      <w:pPr>
        <w:spacing w:after="40"/>
      </w:pPr>
      <w:r>
        <w:rPr>
          <w:b/>
          <w:sz w:val="20"/>
        </w:rPr>
        <w:t xml:space="preserve">Genere: </w:t>
      </w:r>
      <w:r>
        <w:rPr>
          <w:sz w:val="20"/>
        </w:rPr>
        <w:t>Arena Survivor ritmico / Roguelite</w:t>
      </w:r>
    </w:p>
    <w:p>
      <w:pPr>
        <w:spacing w:after="40"/>
      </w:pPr>
      <w:r>
        <w:rPr>
          <w:b/>
          <w:sz w:val="20"/>
        </w:rPr>
        <w:t xml:space="preserve">Motore: </w:t>
      </w:r>
      <w:r>
        <w:rPr>
          <w:sz w:val="20"/>
        </w:rPr>
        <w:t>Motore proprietario</w:t>
      </w:r>
    </w:p>
    <w:p>
      <w:pPr>
        <w:spacing w:after="40"/>
      </w:pPr>
      <w:r>
        <w:rPr>
          <w:b/>
          <w:sz w:val="20"/>
        </w:rPr>
        <w:t xml:space="preserve">Sviluppatore: </w:t>
      </w:r>
      <w:r>
        <w:rPr>
          <w:sz w:val="20"/>
        </w:rPr>
        <w:t>Javier Lianes García</w:t>
      </w:r>
    </w:p>
    <w:p>
      <w:pPr>
        <w:spacing w:after="40"/>
      </w:pPr>
      <w:r>
        <w:rPr>
          <w:b/>
          <w:sz w:val="20"/>
        </w:rPr>
        <w:t xml:space="preserve">Publisher (Asia): </w:t>
      </w:r>
      <w:r>
        <w:rPr>
          <w:sz w:val="20"/>
        </w:rPr>
        <w:t>TrueColor Games (Asia)</w:t>
      </w:r>
    </w:p>
    <w:p>
      <w:pPr>
        <w:spacing w:after="40"/>
      </w:pPr>
      <w:r>
        <w:rPr>
          <w:b/>
          <w:sz w:val="20"/>
        </w:rPr>
        <w:t xml:space="preserve">Piattaforme: </w:t>
      </w:r>
      <w:r>
        <w:rPr>
          <w:sz w:val="20"/>
        </w:rPr>
        <w:t>Steam (Windows)</w:t>
      </w:r>
    </w:p>
    <w:p>
      <w:pPr>
        <w:spacing w:after="40"/>
      </w:pPr>
      <w:r>
        <w:rPr>
          <w:b/>
          <w:sz w:val="20"/>
        </w:rPr>
        <w:t xml:space="preserve">Data di uscita: </w:t>
      </w:r>
      <w:r>
        <w:rPr>
          <w:sz w:val="20"/>
        </w:rPr>
        <w:t>Q3 2026</w:t>
      </w:r>
    </w:p>
    <w:p>
      <w:pPr>
        <w:spacing w:after="40"/>
      </w:pPr>
      <w:r>
        <w:rPr>
          <w:b/>
          <w:sz w:val="20"/>
        </w:rPr>
        <w:t xml:space="preserve">Demo: </w:t>
      </w:r>
      <w:r>
        <w:rPr>
          <w:sz w:val="20"/>
        </w:rPr>
        <w:t>27 aprile 2026 — Disponibile</w:t>
      </w:r>
    </w:p>
    <w:p>
      <w:pPr>
        <w:spacing w:after="40"/>
      </w:pPr>
      <w:r>
        <w:rPr>
          <w:b/>
          <w:sz w:val="20"/>
        </w:rPr>
        <w:t xml:space="preserve">Giocatore singolo: </w:t>
      </w:r>
      <w:r>
        <w:rPr>
          <w:sz w:val="20"/>
        </w:rPr>
        <w:t>Sì</w:t>
      </w:r>
    </w:p>
    <w:p>
      <w:pPr>
        <w:spacing w:after="40"/>
      </w:pPr>
      <w:r>
        <w:rPr>
          <w:b/>
          <w:sz w:val="20"/>
        </w:rPr>
        <w:t xml:space="preserve">Steam Deck: </w:t>
      </w:r>
      <w:r>
        <w:rPr>
          <w:sz w:val="20"/>
        </w:rPr>
        <w:t>Compatibile (ancora senza certificazione ufficiale)</w:t>
      </w:r>
    </w:p>
    <w:p>
      <w:pPr>
        <w:spacing w:after="40"/>
      </w:pPr>
      <w:r>
        <w:rPr>
          <w:b/>
          <w:sz w:val="20"/>
        </w:rPr>
        <w:t xml:space="preserve">Supporto controller: </w:t>
      </w:r>
      <w:r>
        <w:rPr>
          <w:sz w:val="20"/>
        </w:rPr>
        <w:t>Completo (Controller + Tastiera)</w:t>
      </w:r>
    </w:p>
    <w:p>
      <w:pPr>
        <w:spacing w:after="40"/>
      </w:pPr>
      <w:r>
        <w:rPr>
          <w:b/>
          <w:sz w:val="20"/>
        </w:rPr>
        <w:t xml:space="preserve">Linux: </w:t>
      </w:r>
      <w:r>
        <w:rPr>
          <w:sz w:val="20"/>
        </w:rPr>
        <w:t>Compatibile (ancora senza supporto ufficiale)</w:t>
      </w:r>
    </w:p>
    <w:p>
      <w:pPr>
        <w:spacing w:after="40"/>
      </w:pPr>
      <w:r>
        <w:rPr>
          <w:b/>
          <w:sz w:val="20"/>
        </w:rPr>
        <w:t xml:space="preserve">Lingue: </w:t>
      </w:r>
      <w:r>
        <w:rPr>
          <w:sz w:val="20"/>
        </w:rPr>
        <w:t>30</w:t>
      </w:r>
    </w:p>
    <w:p>
      <w:pPr>
        <w:spacing w:after="40"/>
      </w:pPr>
      <w:r>
        <w:rPr>
          <w:b/>
          <w:sz w:val="20"/>
        </w:rPr>
        <w:t xml:space="preserve">Prezzo: </w:t>
      </w:r>
      <w:r>
        <w:rPr>
          <w:sz w:val="20"/>
        </w:rPr>
        <w:t>Da annunciare</w:t>
      </w:r>
    </w:p>
    <w:p>
      <w:pPr>
        <w:spacing w:after="40"/>
      </w:pPr>
      <w:r>
        <w:rPr>
          <w:b/>
          <w:sz w:val="20"/>
        </w:rPr>
        <w:t xml:space="preserve">Festival confermati: </w:t>
      </w:r>
      <w:r>
        <w:rPr>
          <w:sz w:val="20"/>
        </w:rPr>
        <w:t>Steam Bullet Heaven Fest 2026 — 8-15 giugno 2026 | Steam Next Fest: Edizione giugno 2026 — 15-22 giugno 2026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