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bergabung dengan Steam Bullet Heaven Fest dan Steam Next Fest — rilis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