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PARA PUBLICACIÓN INMEDIATA</w:t>
      </w:r>
    </w:p>
    <w:p>
      <w:pPr>
        <w:spacing w:after="120"/>
      </w:pPr>
      <w:r>
        <w:rPr>
          <w:b/>
          <w:sz w:val="32"/>
        </w:rPr>
        <w:t>Tied to the Beat se une al Steam Bullet Heaven Fest y al Steam Next Fest — lanzamiento en el Q3 de 2026</w:t>
      </w:r>
    </w:p>
    <w:p>
      <w:pPr>
        <w:spacing w:after="240"/>
      </w:pPr>
      <w:r>
        <w:rPr>
          <w:b w:val="0"/>
          <w:color w:val="787878"/>
          <w:sz w:val="20"/>
        </w:rPr>
        <w:t>9 de mayo de 2026</w:t>
      </w:r>
    </w:p>
    <w:p>
      <w:pPr>
        <w:spacing w:after="200"/>
      </w:pPr>
      <w:r>
        <w:rPr>
          <w:b w:val="0"/>
          <w:sz w:val="22"/>
        </w:rPr>
        <w:t>Javier Lianes García, desarrollador independiente que firma su trabajo como Lianes8, ha confirmado hoy que Tied to the Beat participará en dos de los mayores eventos de demos del verano de Steam: el Bullet Heaven Fest (del 8 al 15 de junio de 2026) y el Steam Next Fest: Edición de junio de 2026 (del 15 al 22 de junio de 2026). El juego completo se lanzará en el tercer trimestre de 2026.</w:t>
      </w:r>
    </w:p>
    <w:p>
      <w:pPr>
        <w:spacing w:after="200"/>
      </w:pPr>
      <w:r>
        <w:rPr>
          <w:b w:val="0"/>
          <w:sz w:val="22"/>
        </w:rPr>
        <w:t>Tied to the Beat es un survivor de arena en el que la letra de cada canción transforma el campo de batalla en tiempo real. El jugador elige uno de los 8 instrumentos jugables, selecciona un tema, y cada palabra de la letra dispara un efecto distinto: FIRE hace caer lluvia de fuego, FREEZE congela a los enemigos en su sitio, DARK apaga la arena hasta dejar visibilidad mínima, RAIN inunda el suelo y modifica la fricción del movimiento. La misma canción no vuelve a jugarse igual: depende del build, las reliquias, el instrumento equipado y el orden en que aparecen las palabras gatillo.</w:t>
      </w:r>
    </w:p>
    <w:p>
      <w:pPr>
        <w:spacing w:after="200"/>
      </w:pPr>
      <w:r>
        <w:rPr>
          <w:b w:val="0"/>
          <w:sz w:val="22"/>
        </w:rPr>
        <w:t>El núcleo expresivo de Tied to the Beat es su glosario de más de 2.000 palabras interpretadas mecánicamente. Cada una activa cinco capas visuales únicas y simultáneas: aura del jugador, ambiente de pantalla, partículas de pantalla, overlay sobre los enemigos y acción concreta de gameplay. El reparto enfrenta al jugador a más de 80 tipos de enemigos a lo largo de 4 mapas procedurales hechos a mano (Evergreen, Desert, Snow, Volcano), con progresión basada en subidas de nivel, reliquias y árbol de habilidades. La interfaz y el glosario están localizados a 30 idiomas.</w:t>
      </w:r>
    </w:p>
    <w:p>
      <w:pPr>
        <w:spacing w:after="200"/>
      </w:pPr>
      <w:r>
        <w:rPr>
          <w:b w:val="0"/>
          <w:sz w:val="22"/>
        </w:rPr>
        <w:t>El pilar diferencial del juego es la importación de canciones propias. Al lado del catálogo de más de 25 canciones con letras LRC ya sincronizadas, cualquier jugador puede arrastrar un MP3 al juego y obtener una partida única. La propia ejecución se encarga de transcribir la letra, sincronizarla al beat, detectar los huecos instrumentales y generar el escenario jugable, sin necesidad de cuentas externas, claves de API ni configuración previa. Todo el proceso se ejecuta en local, sin dependencia de servicios en la nube y sin enviar los archivos del jugador a ningún sitio.</w:t>
      </w:r>
    </w:p>
    <w:p>
      <w:pPr>
        <w:spacing w:after="280"/>
      </w:pPr>
      <w:r>
        <w:rPr>
          <w:b w:val="0"/>
          <w:sz w:val="22"/>
        </w:rPr>
        <w:t>Esa pieza se completa con la integración de Steam Workshop. Cualquier letra LRC creada para una canción se puede subir al Workshop con un clic, validarse, descubrirse y descargarse desde dentro del juego. Los jugadores pueden corregir letras existentes, publicar versiones nuevas, sincronizar offsets manuales y compartir su trabajo con la comunidad. El catálogo del Workshop crece al margen del calendario de actualizaciones: cada canción que la gente sube añade contenido jugable de forma indefinida.</w:t>
      </w:r>
    </w:p>
    <w:p>
      <w:pPr>
        <w:spacing w:after="120"/>
      </w:pPr>
      <w:r>
        <w:rPr>
          <w:b/>
          <w:color w:val="FF3C8E"/>
          <w:sz w:val="26"/>
        </w:rPr>
        <w:t>Calendario de festivales</w:t>
      </w:r>
    </w:p>
    <w:p>
      <w:pPr>
        <w:spacing w:after="40"/>
      </w:pPr>
      <w:r>
        <w:rPr>
          <w:b/>
          <w:sz w:val="22"/>
        </w:rPr>
        <w:t>Steam Bullet Heaven Fest 2026 — del 8 al 15 de junio de 2026</w:t>
      </w:r>
    </w:p>
    <w:p>
      <w:pPr>
        <w:spacing w:after="160"/>
      </w:pPr>
      <w:r>
        <w:rPr>
          <w:b/>
          <w:sz w:val="22"/>
        </w:rPr>
        <w:t>Steam Next Fest: Edición Junio 2026 — del 15 al 22 de junio de 2026</w:t>
      </w:r>
    </w:p>
    <w:p>
      <w:pPr>
        <w:spacing w:after="280"/>
      </w:pPr>
      <w:r>
        <w:rPr>
          <w:b w:val="0"/>
          <w:sz w:val="22"/>
        </w:rPr>
        <w:t>Durante la ventana consecutiva del 8 al 22 de junio de 2026, la demo jugable estará destacada en Steam y el desarrollador atenderá personalmente solicitudes de prensa, claves de revisión y coordinación de cobertura en directo.</w:t>
      </w:r>
    </w:p>
    <w:p>
      <w:pPr>
        <w:spacing w:after="120"/>
      </w:pPr>
      <w:r>
        <w:rPr>
          <w:b/>
          <w:color w:val="39FFB0"/>
          <w:sz w:val="26"/>
        </w:rPr>
        <w:t>Sobre el desarrollador</w:t>
      </w:r>
    </w:p>
    <w:p>
      <w:pPr>
        <w:spacing w:after="200"/>
      </w:pPr>
      <w:r>
        <w:rPr>
          <w:b w:val="0"/>
          <w:sz w:val="22"/>
        </w:rPr>
        <w:t>Tied to the Beat es un proyecto en solitario. Javier Lianes García, conocido en línea como Lianes8, lo desarrolla íntegramente: diseño, programación, dirección artística, selección musical, integración con Steam y Workshop, y la coordinación con el publisher asiático. No hay equipo, no hay oficina; sólo una persona enviando builds.</w:t>
      </w:r>
    </w:p>
    <w:p>
      <w:pPr>
        <w:spacing w:after="120"/>
      </w:pPr>
      <w:r>
        <w:rPr>
          <w:b/>
          <w:color w:val="39FFB0"/>
          <w:sz w:val="26"/>
        </w:rPr>
        <w:t>Sobre TrueColor Games</w:t>
      </w:r>
    </w:p>
    <w:p>
      <w:pPr>
        <w:spacing w:after="280"/>
      </w:pPr>
      <w:r>
        <w:rPr>
          <w:b w:val="0"/>
          <w:sz w:val="22"/>
        </w:rPr>
        <w:t>TrueColor Games es la editora aliada en Corea y Japón de Tied to the Beat, encargada del marketing y la coordinación de localización para la región asiática.</w:t>
      </w:r>
    </w:p>
    <w:p>
      <w:pPr>
        <w:spacing w:after="120"/>
      </w:pPr>
      <w:r>
        <w:rPr>
          <w:b/>
          <w:color w:val="4CAAFF"/>
          <w:sz w:val="24"/>
        </w:rPr>
        <w:t>Enlaces útiles</w:t>
      </w:r>
    </w:p>
    <w:p>
      <w:pPr>
        <w:spacing w:after="40"/>
      </w:pPr>
      <w:r>
        <w:rPr>
          <w:b w:val="0"/>
          <w:sz w:val="20"/>
        </w:rPr>
        <w:t>Steam (Wishlist): https://store.steampowered.com/app/4316340/</w:t>
      </w:r>
    </w:p>
    <w:p>
      <w:pPr>
        <w:spacing w:after="40"/>
      </w:pPr>
      <w:r>
        <w:rPr>
          <w:b w:val="0"/>
          <w:sz w:val="20"/>
        </w:rPr>
        <w:t>Demo en Steam: https://store.steampowered.com/app/4512940/</w:t>
      </w:r>
    </w:p>
    <w:p>
      <w:pPr>
        <w:spacing w:after="40"/>
      </w:pPr>
      <w:r>
        <w:rPr>
          <w:b w:val="0"/>
          <w:sz w:val="20"/>
        </w:rPr>
        <w:t>Kit de Prensa: https://tied-to-the-beat-press-kit.vercel.app/</w:t>
      </w:r>
    </w:p>
    <w:p>
      <w:pPr>
        <w:spacing w:after="280"/>
      </w:pPr>
      <w:r>
        <w:rPr>
          <w:b w:val="0"/>
          <w:sz w:val="20"/>
        </w:rPr>
        <w:t>Contacto de prensa: jlianesglr@gmail.com</w:t>
      </w:r>
    </w:p>
    <w:p>
      <w:pPr>
        <w:spacing w:after="160"/>
      </w:pPr>
      <w:r>
        <w:rPr>
          <w:b/>
          <w:color w:val="FF3C8E"/>
          <w:sz w:val="28"/>
        </w:rPr>
        <w:t>FICHA TÉCNICA</w:t>
      </w:r>
    </w:p>
    <w:p>
      <w:pPr>
        <w:spacing w:after="40"/>
      </w:pPr>
      <w:r>
        <w:rPr>
          <w:b/>
          <w:sz w:val="20"/>
        </w:rPr>
        <w:t xml:space="preserve">Título: </w:t>
      </w:r>
      <w:r>
        <w:rPr>
          <w:sz w:val="20"/>
        </w:rPr>
        <w:t>Tied to the Beat</w:t>
      </w:r>
    </w:p>
    <w:p>
      <w:pPr>
        <w:spacing w:after="40"/>
      </w:pPr>
      <w:r>
        <w:rPr>
          <w:b/>
          <w:sz w:val="20"/>
        </w:rPr>
        <w:t xml:space="preserve">Género: </w:t>
      </w:r>
      <w:r>
        <w:rPr>
          <w:sz w:val="20"/>
        </w:rPr>
        <w:t>Survivor de Arena Rítmico / Roguelite</w:t>
      </w:r>
    </w:p>
    <w:p>
      <w:pPr>
        <w:spacing w:after="40"/>
      </w:pPr>
      <w:r>
        <w:rPr>
          <w:b/>
          <w:sz w:val="20"/>
        </w:rPr>
        <w:t xml:space="preserve">Motor: </w:t>
      </w:r>
      <w:r>
        <w:rPr>
          <w:sz w:val="20"/>
        </w:rPr>
        <w:t>Motor propio</w:t>
      </w:r>
    </w:p>
    <w:p>
      <w:pPr>
        <w:spacing w:after="40"/>
      </w:pPr>
      <w:r>
        <w:rPr>
          <w:b/>
          <w:sz w:val="20"/>
        </w:rPr>
        <w:t xml:space="preserve">Desarrollador: </w:t>
      </w:r>
      <w:r>
        <w:rPr>
          <w:sz w:val="20"/>
        </w:rPr>
        <w:t>Javier Lianes García</w:t>
      </w:r>
    </w:p>
    <w:p>
      <w:pPr>
        <w:spacing w:after="40"/>
      </w:pPr>
      <w:r>
        <w:rPr>
          <w:b/>
          <w:sz w:val="20"/>
        </w:rPr>
        <w:t xml:space="preserve">Editora (Asia): </w:t>
      </w:r>
      <w:r>
        <w:rPr>
          <w:sz w:val="20"/>
        </w:rPr>
        <w:t>TrueColor Games (Asia)</w:t>
      </w:r>
    </w:p>
    <w:p>
      <w:pPr>
        <w:spacing w:after="40"/>
      </w:pPr>
      <w:r>
        <w:rPr>
          <w:b/>
          <w:sz w:val="20"/>
        </w:rPr>
        <w:t xml:space="preserve">Plataformas: </w:t>
      </w:r>
      <w:r>
        <w:rPr>
          <w:sz w:val="20"/>
        </w:rPr>
        <w:t>Steam (Windows)</w:t>
      </w:r>
    </w:p>
    <w:p>
      <w:pPr>
        <w:spacing w:after="40"/>
      </w:pPr>
      <w:r>
        <w:rPr>
          <w:b/>
          <w:sz w:val="20"/>
        </w:rPr>
        <w:t xml:space="preserve">Fecha de lanzamiento: </w:t>
      </w:r>
      <w:r>
        <w:rPr>
          <w:sz w:val="20"/>
        </w:rPr>
        <w:t>Q3 2026</w:t>
      </w:r>
    </w:p>
    <w:p>
      <w:pPr>
        <w:spacing w:after="40"/>
      </w:pPr>
      <w:r>
        <w:rPr>
          <w:b/>
          <w:sz w:val="20"/>
        </w:rPr>
        <w:t xml:space="preserve">Demo: </w:t>
      </w:r>
      <w:r>
        <w:rPr>
          <w:sz w:val="20"/>
        </w:rPr>
        <w:t>27 de abril de 2026 — Disponible ahora</w:t>
      </w:r>
    </w:p>
    <w:p>
      <w:pPr>
        <w:spacing w:after="40"/>
      </w:pPr>
      <w:r>
        <w:rPr>
          <w:b/>
          <w:sz w:val="20"/>
        </w:rPr>
        <w:t xml:space="preserve">Un jugador: </w:t>
      </w:r>
      <w:r>
        <w:rPr>
          <w:sz w:val="20"/>
        </w:rPr>
        <w:t>Sí</w:t>
      </w:r>
    </w:p>
    <w:p>
      <w:pPr>
        <w:spacing w:after="40"/>
      </w:pPr>
      <w:r>
        <w:rPr>
          <w:b/>
          <w:sz w:val="20"/>
        </w:rPr>
        <w:t xml:space="preserve">Steam Deck: </w:t>
      </w:r>
      <w:r>
        <w:rPr>
          <w:sz w:val="20"/>
        </w:rPr>
        <w:t>Compatible (sin certificación oficial todavía)</w:t>
      </w:r>
    </w:p>
    <w:p>
      <w:pPr>
        <w:spacing w:after="40"/>
      </w:pPr>
      <w:r>
        <w:rPr>
          <w:b/>
          <w:sz w:val="20"/>
        </w:rPr>
        <w:t xml:space="preserve">Soporte de mando: </w:t>
      </w:r>
      <w:r>
        <w:rPr>
          <w:sz w:val="20"/>
        </w:rPr>
        <w:t>Completo (Mando + Teclado)</w:t>
      </w:r>
    </w:p>
    <w:p>
      <w:pPr>
        <w:spacing w:after="40"/>
      </w:pPr>
      <w:r>
        <w:rPr>
          <w:b/>
          <w:sz w:val="20"/>
        </w:rPr>
        <w:t xml:space="preserve">Linux: </w:t>
      </w:r>
      <w:r>
        <w:rPr>
          <w:sz w:val="20"/>
        </w:rPr>
        <w:t>Compatible (sin soporte oficial todavía)</w:t>
      </w:r>
    </w:p>
    <w:p>
      <w:pPr>
        <w:spacing w:after="40"/>
      </w:pPr>
      <w:r>
        <w:rPr>
          <w:b/>
          <w:sz w:val="20"/>
        </w:rPr>
        <w:t xml:space="preserve">Idiomas: </w:t>
      </w:r>
      <w:r>
        <w:rPr>
          <w:sz w:val="20"/>
        </w:rPr>
        <w:t>30</w:t>
      </w:r>
    </w:p>
    <w:p>
      <w:pPr>
        <w:spacing w:after="40"/>
      </w:pPr>
      <w:r>
        <w:rPr>
          <w:b/>
          <w:sz w:val="20"/>
        </w:rPr>
        <w:t xml:space="preserve">Precio: </w:t>
      </w:r>
      <w:r>
        <w:rPr>
          <w:sz w:val="20"/>
        </w:rPr>
        <w:t>Por anunciar</w:t>
      </w:r>
    </w:p>
    <w:p>
      <w:pPr>
        <w:spacing w:after="40"/>
      </w:pPr>
      <w:r>
        <w:rPr>
          <w:b/>
          <w:sz w:val="20"/>
        </w:rPr>
        <w:t xml:space="preserve">Festivales confirmados: </w:t>
      </w:r>
      <w:r>
        <w:rPr>
          <w:sz w:val="20"/>
        </w:rPr>
        <w:t>Steam Bullet Heaven Fest 2026 — del 8 al 15 de junio de 2026 | Steam Next Fest: Edición Junio 2026 — del 15 al 22 de junio de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