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ZUR SOFORTIGEN VERÖFFENTLICHUNG</w:t>
      </w:r>
    </w:p>
    <w:p>
      <w:pPr>
        <w:spacing w:after="120"/>
      </w:pPr>
      <w:r>
        <w:rPr>
          <w:b/>
          <w:sz w:val="32"/>
        </w:rPr>
        <w:t>Tied to the Beat nimmt am Steam Bullet Heaven Fest und Steam Next Fest teil — Release im Q3 2026</w:t>
      </w:r>
    </w:p>
    <w:p>
      <w:pPr>
        <w:spacing w:after="240"/>
      </w:pPr>
      <w:r>
        <w:rPr>
          <w:b w:val="0"/>
          <w:color w:val="787878"/>
          <w:sz w:val="20"/>
        </w:rPr>
        <w:t>9. Mai 2026</w:t>
      </w:r>
    </w:p>
    <w:p>
      <w:pPr>
        <w:spacing w:after="200"/>
      </w:pPr>
      <w:r>
        <w:rPr>
          <w:b w:val="0"/>
          <w:sz w:val="22"/>
        </w:rPr>
        <w:t>Javier Lianes García, Solo-Entwickler, der seine Arbeit als Lianes8 signiert, bestätigt heute, dass Tied to the Beat an zwei der größten Demo-Events des Sommers auf Steam teilnehmen wird: Bullet Heaven Fest (8. bis 15. Juni 2026) und Steam Next Fest: Juni-Ausgabe 2026 (15. bis 22. Juni 2026). Das vollständige Spiel erscheint im dritten Quartal 2026.</w:t>
      </w:r>
    </w:p>
    <w:p>
      <w:pPr>
        <w:spacing w:after="200"/>
      </w:pPr>
      <w:r>
        <w:rPr>
          <w:b w:val="0"/>
          <w:sz w:val="22"/>
        </w:rPr>
        <w:t>Tied to the Beat ist ein Arena-Survivor, in dem die Songtexte jedes Stücks das Schlachtfeld in Echtzeit verändern. Spieler wählen eines von 8 Instrumenten, einen Track, und jedes Wort des Texts löst einen anderen Effekt aus: FIRE lässt Flammen regnen, FREEZE friert Gegner an Ort und Stelle ein, DARK senkt die Sichtbarkeit auf ein Minimum, RAIN flutet den Boden und verändert die Bewegungs-Reibung. Derselbe Song spielt sich nie gleich – er hängt vom Build, den Relikten, dem ausgerüsteten Instrument und der Reihenfolge der Trigger-Wörter ab.</w:t>
      </w:r>
    </w:p>
    <w:p>
      <w:pPr>
        <w:spacing w:after="200"/>
      </w:pPr>
      <w:r>
        <w:rPr>
          <w:b w:val="0"/>
          <w:sz w:val="22"/>
        </w:rPr>
        <w:t>Der ausdrucksstarke Kern von Tied to the Beat ist sein Glossar von über 2.000 Wörtern, die mechanisch interpretiert werden. Jedes Wort aktiviert fünf einzigartige, gleichzeitige visuelle Schichten: Spieler-Aura, Bildschirm-Ambient, Bildschirm-Partikel, Gegner-Overlay und eine konkrete Gameplay-Aktion. Spieler treffen auf mehr als 80 Gegnertypen auf 4 handgefertigten prozeduralen Karten (Evergreen, Desert, Snow, Volcano), mit Fortschritt über Level-ups, Relikte und Skill-Tree. Oberfläche und Glossar sind in 30 Sprachen lokalisiert.</w:t>
      </w:r>
    </w:p>
    <w:p>
      <w:pPr>
        <w:spacing w:after="200"/>
      </w:pPr>
      <w:r>
        <w:rPr>
          <w:b w:val="0"/>
          <w:sz w:val="22"/>
        </w:rPr>
        <w:t>Die differenzierende Säule des Spiels ist der Custom-Song-Import. Neben einem kuratierten Katalog von über 25 Songs mit vorsynchronisierten LRC-Texten kann jeder Spieler eine MP3 ins Spiel ziehen und einen einzigartigen Run erhalten. Das Spiel selbst transkribiert die Texte, synchronisiert sie zum Beat, erkennt Instrumental-Lücken und generiert das spielbare Szenario – ohne externe Konten, API-Keys oder Setup. Die gesamte Pipeline läuft lokal; die Dateien des Spielers verlassen niemals seinen Rechner.</w:t>
      </w:r>
    </w:p>
    <w:p>
      <w:pPr>
        <w:spacing w:after="280"/>
      </w:pPr>
      <w:r>
        <w:rPr>
          <w:b w:val="0"/>
          <w:sz w:val="22"/>
        </w:rPr>
        <w:t>Diese Funktion wird durch die Steam-Workshop-Integration abgerundet. Jede LRC-Datei für einen Song kann mit einem Klick in den Workshop hochgeladen, validiert, entdeckt und im Spiel heruntergeladen werden. Spieler können bestehende Texte korrigieren, neue Versionen veröffentlichen, manuelle Offsets synchronisieren und ihre Arbeit mit der Community teilen. Der Workshop-Katalog wächst unabhängig vom Update-Kalender – jedes hochgeladene Lied fügt unbegrenzt spielbaren Content hinzu.</w:t>
      </w:r>
    </w:p>
    <w:p>
      <w:pPr>
        <w:spacing w:after="120"/>
      </w:pPr>
      <w:r>
        <w:rPr>
          <w:b/>
          <w:color w:val="FF3C8E"/>
          <w:sz w:val="26"/>
        </w:rPr>
        <w:t>Festival-Kalender</w:t>
      </w:r>
    </w:p>
    <w:p>
      <w:pPr>
        <w:spacing w:after="40"/>
      </w:pPr>
      <w:r>
        <w:rPr>
          <w:b/>
          <w:sz w:val="22"/>
        </w:rPr>
        <w:t>Steam Bullet Heaven Fest 2026 — 8. bis 15. Juni 2026</w:t>
      </w:r>
    </w:p>
    <w:p>
      <w:pPr>
        <w:spacing w:after="160"/>
      </w:pPr>
      <w:r>
        <w:rPr>
          <w:b/>
          <w:sz w:val="22"/>
        </w:rPr>
        <w:t>Steam Next Fest: Juni-Ausgabe 2026 — 15. bis 22. Juni 2026</w:t>
      </w:r>
    </w:p>
    <w:p>
      <w:pPr>
        <w:spacing w:after="280"/>
      </w:pPr>
      <w:r>
        <w:rPr>
          <w:b w:val="0"/>
          <w:sz w:val="22"/>
        </w:rPr>
        <w:t>Während des aufeinanderfolgenden Festivalzeitraums vom 8. bis 22. Juni 2026 wird die spielbare Demo prominent auf Steam vorgestellt; der Entwickler übernimmt persönlich Pressekontakt, Review-Keys und Live-Coverage-Koordination.</w:t>
      </w:r>
    </w:p>
    <w:p>
      <w:pPr>
        <w:spacing w:after="120"/>
      </w:pPr>
      <w:r>
        <w:rPr>
          <w:b/>
          <w:color w:val="39FFB0"/>
          <w:sz w:val="26"/>
        </w:rPr>
        <w:t>Über den Entwickler</w:t>
      </w:r>
    </w:p>
    <w:p>
      <w:pPr>
        <w:spacing w:after="200"/>
      </w:pPr>
      <w:r>
        <w:rPr>
          <w:b w:val="0"/>
          <w:sz w:val="22"/>
        </w:rPr>
        <w:t>Tied to the Beat ist ein Ein-Mann-Projekt. Javier Lianes García, online als Lianes8 bekannt, entwickelt es vollständig allein: Design, Code, Art Direction, Musikauswahl, Steam- und Workshop-Integration sowie Koordination mit dem asiatischen Publisher. Kein Team, kein Büro – nur eine Person, die Builds ausliefert.</w:t>
      </w:r>
    </w:p>
    <w:p>
      <w:pPr>
        <w:spacing w:after="120"/>
      </w:pPr>
      <w:r>
        <w:rPr>
          <w:b/>
          <w:color w:val="39FFB0"/>
          <w:sz w:val="26"/>
        </w:rPr>
        <w:t>Über TrueColor Games</w:t>
      </w:r>
    </w:p>
    <w:p>
      <w:pPr>
        <w:spacing w:after="280"/>
      </w:pPr>
      <w:r>
        <w:rPr>
          <w:b w:val="0"/>
          <w:sz w:val="22"/>
        </w:rPr>
        <w:t>TrueColor Games ist der koreanische und japanische Publishing-Partner für Tied to the Beat und kümmert sich um Marketing und Lokalisierungs-Koordination im asiatischen Raum.</w:t>
      </w:r>
    </w:p>
    <w:p>
      <w:pPr>
        <w:spacing w:after="120"/>
      </w:pPr>
      <w:r>
        <w:rPr>
          <w:b/>
          <w:color w:val="4CAAFF"/>
          <w:sz w:val="24"/>
        </w:rPr>
        <w:t>Nützliche Links</w:t>
      </w:r>
    </w:p>
    <w:p>
      <w:pPr>
        <w:spacing w:after="40"/>
      </w:pPr>
      <w:r>
        <w:rPr>
          <w:b w:val="0"/>
          <w:sz w:val="20"/>
        </w:rPr>
        <w:t>Steam (Wunschliste): https://store.steampowered.com/app/4316340/</w:t>
      </w:r>
    </w:p>
    <w:p>
      <w:pPr>
        <w:spacing w:after="40"/>
      </w:pPr>
      <w:r>
        <w:rPr>
          <w:b w:val="0"/>
          <w:sz w:val="20"/>
        </w:rPr>
        <w:t>Steam Demo: https://store.steampowered.com/app/4512940/</w:t>
      </w:r>
    </w:p>
    <w:p>
      <w:pPr>
        <w:spacing w:after="40"/>
      </w:pPr>
      <w:r>
        <w:rPr>
          <w:b w:val="0"/>
          <w:sz w:val="20"/>
        </w:rPr>
        <w:t>Pressemappe: https://tied-to-the-beat-press-kit.vercel.app/</w:t>
      </w:r>
    </w:p>
    <w:p>
      <w:pPr>
        <w:spacing w:after="280"/>
      </w:pPr>
      <w:r>
        <w:rPr>
          <w:b w:val="0"/>
          <w:sz w:val="20"/>
        </w:rPr>
        <w:t>Pressekontakt: jlianesglr@gmail.com</w:t>
      </w:r>
    </w:p>
    <w:p>
      <w:pPr>
        <w:spacing w:after="160"/>
      </w:pPr>
      <w:r>
        <w:rPr>
          <w:b/>
          <w:color w:val="FF3C8E"/>
          <w:sz w:val="28"/>
        </w:rPr>
        <w:t>FACTSHEET</w:t>
      </w:r>
    </w:p>
    <w:p>
      <w:pPr>
        <w:spacing w:after="40"/>
      </w:pPr>
      <w:r>
        <w:rPr>
          <w:b/>
          <w:sz w:val="20"/>
        </w:rPr>
        <w:t xml:space="preserve">Titel: </w:t>
      </w:r>
      <w:r>
        <w:rPr>
          <w:sz w:val="20"/>
        </w:rPr>
        <w:t>Tied to the Beat</w:t>
      </w:r>
    </w:p>
    <w:p>
      <w:pPr>
        <w:spacing w:after="40"/>
      </w:pPr>
      <w:r>
        <w:rPr>
          <w:b/>
          <w:sz w:val="20"/>
        </w:rPr>
        <w:t xml:space="preserve">Genre: </w:t>
      </w:r>
      <w:r>
        <w:rPr>
          <w:sz w:val="20"/>
        </w:rPr>
        <w:t>Rhythmus-Arena-Survivor / Roguelite</w:t>
      </w:r>
    </w:p>
    <w:p>
      <w:pPr>
        <w:spacing w:after="40"/>
      </w:pPr>
      <w:r>
        <w:rPr>
          <w:b/>
          <w:sz w:val="20"/>
        </w:rPr>
        <w:t xml:space="preserve">Engine: </w:t>
      </w:r>
      <w:r>
        <w:rPr>
          <w:sz w:val="20"/>
        </w:rPr>
        <w:t>Eigene Engine</w:t>
      </w:r>
    </w:p>
    <w:p>
      <w:pPr>
        <w:spacing w:after="40"/>
      </w:pPr>
      <w:r>
        <w:rPr>
          <w:b/>
          <w:sz w:val="20"/>
        </w:rPr>
        <w:t xml:space="preserve">Entwickler: </w:t>
      </w:r>
      <w:r>
        <w:rPr>
          <w:sz w:val="20"/>
        </w:rPr>
        <w:t>Javier Lianes García</w:t>
      </w:r>
    </w:p>
    <w:p>
      <w:pPr>
        <w:spacing w:after="40"/>
      </w:pPr>
      <w:r>
        <w:rPr>
          <w:b/>
          <w:sz w:val="20"/>
        </w:rPr>
        <w:t xml:space="preserve">Publisher (Asien): </w:t>
      </w:r>
      <w:r>
        <w:rPr>
          <w:sz w:val="20"/>
        </w:rPr>
        <w:t>TrueColor Games (Asia)</w:t>
      </w:r>
    </w:p>
    <w:p>
      <w:pPr>
        <w:spacing w:after="40"/>
      </w:pPr>
      <w:r>
        <w:rPr>
          <w:b/>
          <w:sz w:val="20"/>
        </w:rPr>
        <w:t xml:space="preserve">Plattformen: </w:t>
      </w:r>
      <w:r>
        <w:rPr>
          <w:sz w:val="20"/>
        </w:rPr>
        <w:t>Steam (Windows)</w:t>
      </w:r>
    </w:p>
    <w:p>
      <w:pPr>
        <w:spacing w:after="40"/>
      </w:pPr>
      <w:r>
        <w:rPr>
          <w:b/>
          <w:sz w:val="20"/>
        </w:rPr>
        <w:t xml:space="preserve">Release-Datum: </w:t>
      </w:r>
      <w:r>
        <w:rPr>
          <w:sz w:val="20"/>
        </w:rPr>
        <w:t>Q3 2026</w:t>
      </w:r>
    </w:p>
    <w:p>
      <w:pPr>
        <w:spacing w:after="40"/>
      </w:pPr>
      <w:r>
        <w:rPr>
          <w:b/>
          <w:sz w:val="20"/>
        </w:rPr>
        <w:t xml:space="preserve">Demo: </w:t>
      </w:r>
      <w:r>
        <w:rPr>
          <w:sz w:val="20"/>
        </w:rPr>
        <w:t>27. April 2026 — Verfügbar</w:t>
      </w:r>
    </w:p>
    <w:p>
      <w:pPr>
        <w:spacing w:after="40"/>
      </w:pPr>
      <w:r>
        <w:rPr>
          <w:b/>
          <w:sz w:val="20"/>
        </w:rPr>
        <w:t xml:space="preserve">Einzelspieler: </w:t>
      </w:r>
      <w:r>
        <w:rPr>
          <w:sz w:val="20"/>
        </w:rPr>
        <w:t>Ja</w:t>
      </w:r>
    </w:p>
    <w:p>
      <w:pPr>
        <w:spacing w:after="40"/>
      </w:pPr>
      <w:r>
        <w:rPr>
          <w:b/>
          <w:sz w:val="20"/>
        </w:rPr>
        <w:t xml:space="preserve">Steam Deck: </w:t>
      </w:r>
      <w:r>
        <w:rPr>
          <w:sz w:val="20"/>
        </w:rPr>
        <w:t>Kompatibel (noch keine offizielle Zertifizierung)</w:t>
      </w:r>
    </w:p>
    <w:p>
      <w:pPr>
        <w:spacing w:after="40"/>
      </w:pPr>
      <w:r>
        <w:rPr>
          <w:b/>
          <w:sz w:val="20"/>
        </w:rPr>
        <w:t xml:space="preserve">Controller-Unterstützung: </w:t>
      </w:r>
      <w:r>
        <w:rPr>
          <w:sz w:val="20"/>
        </w:rPr>
        <w:t>Vollständig (Gamepad + Tastatur)</w:t>
      </w:r>
    </w:p>
    <w:p>
      <w:pPr>
        <w:spacing w:after="40"/>
      </w:pPr>
      <w:r>
        <w:rPr>
          <w:b/>
          <w:sz w:val="20"/>
        </w:rPr>
        <w:t xml:space="preserve">Linux: </w:t>
      </w:r>
      <w:r>
        <w:rPr>
          <w:sz w:val="20"/>
        </w:rPr>
        <w:t>Kompatibel (noch kein offizieller Support)</w:t>
      </w:r>
    </w:p>
    <w:p>
      <w:pPr>
        <w:spacing w:after="40"/>
      </w:pPr>
      <w:r>
        <w:rPr>
          <w:b/>
          <w:sz w:val="20"/>
        </w:rPr>
        <w:t xml:space="preserve">Sprachen: </w:t>
      </w:r>
      <w:r>
        <w:rPr>
          <w:sz w:val="20"/>
        </w:rPr>
        <w:t>30</w:t>
      </w:r>
    </w:p>
    <w:p>
      <w:pPr>
        <w:spacing w:after="40"/>
      </w:pPr>
      <w:r>
        <w:rPr>
          <w:b/>
          <w:sz w:val="20"/>
        </w:rPr>
        <w:t xml:space="preserve">Preis: </w:t>
      </w:r>
      <w:r>
        <w:rPr>
          <w:sz w:val="20"/>
        </w:rPr>
        <w:t>Wird angekündigt</w:t>
      </w:r>
    </w:p>
    <w:p>
      <w:pPr>
        <w:spacing w:after="40"/>
      </w:pPr>
      <w:r>
        <w:rPr>
          <w:b/>
          <w:sz w:val="20"/>
        </w:rPr>
        <w:t xml:space="preserve">Bestätigte Festivals: </w:t>
      </w:r>
      <w:r>
        <w:rPr>
          <w:sz w:val="20"/>
        </w:rPr>
        <w:t>Steam Bullet Heaven Fest 2026 — 8. bis 15. Juni 2026 | Steam Next Fest: Juni-Ausgabe 2026 — 15. bis 22. Juni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