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deltager i Steam Bullet Heaven Fest og Steam Next Fest — udgives i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