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</w:pPr>
      <w:r>
        <w:rPr>
          <w:b/>
          <w:color w:val="B44CFF"/>
          <w:sz w:val="20"/>
        </w:rPr>
        <w:t>立即發布</w:t>
      </w:r>
    </w:p>
    <w:p>
      <w:pPr>
        <w:spacing w:after="120"/>
      </w:pPr>
      <w:r>
        <w:rPr>
          <w:b/>
          <w:sz w:val="32"/>
        </w:rPr>
        <w:t>《Tied to the Beat》參加Steam Bullet Heaven Fest與Steam Next Fest — 2026年第三季度發售</w:t>
      </w:r>
    </w:p>
    <w:p>
      <w:pPr>
        <w:spacing w:after="240"/>
      </w:pPr>
      <w:r>
        <w:rPr>
          <w:b w:val="0"/>
          <w:color w:val="787878"/>
          <w:sz w:val="20"/>
        </w:rPr>
        <w:t>2026年5月9日</w:t>
      </w:r>
    </w:p>
    <w:p>
      <w:pPr>
        <w:spacing w:after="200"/>
      </w:pPr>
      <w:r>
        <w:rPr>
          <w:b w:val="0"/>
          <w:sz w:val="22"/>
        </w:rPr>
        <w:t>獨立開發者Javier Lianes García（線上以Lianes8之名活動）今日宣布，《Tied to the Beat》將參加Steam今年夏季最大的兩場試玩活動：Bullet Heaven Fest（2026年6月8日至15日）與Steam Next Fest 2026年6月版（2026年6月15日至22日）。完整版將於2026年第三季度發售。</w:t>
      </w:r>
    </w:p>
    <w:p>
      <w:pPr>
        <w:spacing w:after="200"/>
      </w:pPr>
      <w:r>
        <w:rPr>
          <w:b w:val="0"/>
          <w:sz w:val="22"/>
        </w:rPr>
        <w:t>《Tied to the Beat》是一款競技場生存遊戲，每首歌的歌詞會即時改變戰場。玩家選擇8種樂器之一，挑選一首歌曲，歌詞中的每個詞都會觸發不同效果：FIRE降下火焰，FREEZE將敵人凍在原地，DARK讓戰場陷入黑暗，RAIN淹沒地面並改變移動摩擦力。同一首歌永遠不會以同樣方式重玩——取決於你的build、遺物、裝備的樂器以及觸發詞出現的順序。</w:t>
      </w:r>
    </w:p>
    <w:p>
      <w:pPr>
        <w:spacing w:after="200"/>
      </w:pPr>
      <w:r>
        <w:rPr>
          <w:b w:val="0"/>
          <w:sz w:val="22"/>
        </w:rPr>
        <w:t>本作的表達核心是一部包含2000多個詞條、機械化解讀的詞彙表。每個詞同時啟動5個獨特的視覺層：玩家光環、螢幕氛圍、螢幕粒子、敵人覆蓋層，以及一個具體的玩法動作。玩家在4張手工打造的程序化地圖（Evergreen、Desert、Snow、Volcano）上面對80多種敵人，透過升級、遺物與天賦樹推進。介面與詞彙表已在地化為30種語言。</w:t>
      </w:r>
    </w:p>
    <w:p>
      <w:pPr>
        <w:spacing w:after="200"/>
      </w:pPr>
      <w:r>
        <w:rPr>
          <w:b w:val="0"/>
          <w:sz w:val="22"/>
        </w:rPr>
        <w:t>本作的差異化支柱是自訂歌曲匯入。除了已同步LRC歌詞的25首以上精選曲目，任何玩家都可以將MP3拖入遊戲，立即獲得獨一無二的一局。遊戲自身負責轉錄歌詞、同步節奏、偵測純音樂間隔並產生可玩場景，無需外部帳號、API金鑰或預先設定。整個流程在本地執行，玩家檔案不會離開裝置。</w:t>
      </w:r>
    </w:p>
    <w:p>
      <w:pPr>
        <w:spacing w:after="280"/>
      </w:pPr>
      <w:r>
        <w:rPr>
          <w:b w:val="0"/>
          <w:sz w:val="22"/>
        </w:rPr>
        <w:t>此功能與Steam創意工坊深度整合。任何為歌曲創作的LRC檔案都可以一鍵上傳至創意工坊，完成驗證、發現與遊戲內下載。玩家可以修正既有歌詞、發布新版本、同步手動偏移量，並將作品分享給社群。創意工坊目錄的成長不依賴更新計畫——社群上傳的每一首歌都在持續地增加可玩內容。</w:t>
      </w:r>
    </w:p>
    <w:p>
      <w:pPr>
        <w:spacing w:after="120"/>
      </w:pPr>
      <w:r>
        <w:rPr>
          <w:b/>
          <w:color w:val="FF3C8E"/>
          <w:sz w:val="26"/>
        </w:rPr>
        <w:t>節慶日程</w:t>
      </w:r>
    </w:p>
    <w:p>
      <w:pPr>
        <w:spacing w:after="40"/>
      </w:pPr>
      <w:r>
        <w:rPr>
          <w:b/>
          <w:sz w:val="22"/>
        </w:rPr>
        <w:t>Steam Bullet Heaven Fest 2026 — 2026年6月8日至15日</w:t>
      </w:r>
    </w:p>
    <w:p>
      <w:pPr>
        <w:spacing w:after="160"/>
      </w:pPr>
      <w:r>
        <w:rPr>
          <w:b/>
          <w:sz w:val="22"/>
        </w:rPr>
        <w:t>Steam Next Fest: 2026年6月版 — 2026年6月15日至22日</w:t>
      </w:r>
    </w:p>
    <w:p>
      <w:pPr>
        <w:spacing w:after="280"/>
      </w:pPr>
      <w:r>
        <w:rPr>
          <w:b w:val="0"/>
          <w:sz w:val="22"/>
        </w:rPr>
        <w:t>在2026年6月8日至22日的連續節慶期間，可玩demo將在Steam重點展示，開發者本人將親自處理媒體聯絡、評測金鑰與直播覆蓋排期。</w:t>
      </w:r>
    </w:p>
    <w:p>
      <w:pPr>
        <w:spacing w:after="120"/>
      </w:pPr>
      <w:r>
        <w:rPr>
          <w:b/>
          <w:color w:val="39FFB0"/>
          <w:sz w:val="26"/>
        </w:rPr>
        <w:t>關於開發者</w:t>
      </w:r>
    </w:p>
    <w:p>
      <w:pPr>
        <w:spacing w:after="200"/>
      </w:pPr>
      <w:r>
        <w:rPr>
          <w:b w:val="0"/>
          <w:sz w:val="22"/>
        </w:rPr>
        <w:t>《Tied to the Beat》是一個獨立開發者的專案。線上以Lianes8之名活動的Javier Lianes García獨自承擔全部工作：設計、程式設計、美術指導、選曲、Steam與創意工坊整合，以及與亞洲發行商的協作。沒有團隊，沒有辦公室——交付建置版本的只有一人。</w:t>
      </w:r>
    </w:p>
    <w:p>
      <w:pPr>
        <w:spacing w:after="120"/>
      </w:pPr>
      <w:r>
        <w:rPr>
          <w:b/>
          <w:color w:val="39FFB0"/>
          <w:sz w:val="26"/>
        </w:rPr>
        <w:t>關於TrueColor Games</w:t>
      </w:r>
    </w:p>
    <w:p>
      <w:pPr>
        <w:spacing w:after="280"/>
      </w:pPr>
      <w:r>
        <w:rPr>
          <w:b w:val="0"/>
          <w:sz w:val="22"/>
        </w:rPr>
        <w:t>TrueColor Games是《Tied to the Beat》在韓國與日本的發行合作夥伴，負責亞洲地區的市場推廣與在地化協調。</w:t>
      </w:r>
    </w:p>
    <w:p>
      <w:pPr>
        <w:spacing w:after="120"/>
      </w:pPr>
      <w:r>
        <w:rPr>
          <w:b/>
          <w:color w:val="4CAAFF"/>
          <w:sz w:val="24"/>
        </w:rPr>
        <w:t>相關連結</w:t>
      </w:r>
    </w:p>
    <w:p>
      <w:pPr>
        <w:spacing w:after="40"/>
      </w:pPr>
      <w:r>
        <w:rPr>
          <w:b w:val="0"/>
          <w:sz w:val="20"/>
        </w:rPr>
        <w:t>Steam（願望清單）: https://store.steampowered.com/app/4316340/</w:t>
      </w:r>
    </w:p>
    <w:p>
      <w:pPr>
        <w:spacing w:after="40"/>
      </w:pPr>
      <w:r>
        <w:rPr>
          <w:b w:val="0"/>
          <w:sz w:val="20"/>
        </w:rPr>
        <w:t>Steam Demo: https://store.steampowered.com/app/4512940/</w:t>
      </w:r>
    </w:p>
    <w:p>
      <w:pPr>
        <w:spacing w:after="40"/>
      </w:pPr>
      <w:r>
        <w:rPr>
          <w:b w:val="0"/>
          <w:sz w:val="20"/>
        </w:rPr>
        <w:t>新聞資料包: https://tied-to-the-beat-press-kit.vercel.app/</w:t>
      </w:r>
    </w:p>
    <w:p>
      <w:pPr>
        <w:spacing w:after="280"/>
      </w:pPr>
      <w:r>
        <w:rPr>
          <w:b w:val="0"/>
          <w:sz w:val="20"/>
        </w:rPr>
        <w:t>媒體聯絡人: jlianesglr@gmail.com</w:t>
      </w:r>
    </w:p>
    <w:p>
      <w:pPr>
        <w:spacing w:after="160"/>
      </w:pPr>
      <w:r>
        <w:rPr>
          <w:b/>
          <w:color w:val="FF3C8E"/>
          <w:sz w:val="28"/>
        </w:rPr>
        <w:t>資訊表</w:t>
      </w:r>
    </w:p>
    <w:p>
      <w:pPr>
        <w:spacing w:after="40"/>
      </w:pPr>
      <w:r>
        <w:rPr>
          <w:b/>
          <w:sz w:val="20"/>
        </w:rPr>
        <w:t xml:space="preserve">遊戲名稱: </w:t>
      </w:r>
      <w:r>
        <w:rPr>
          <w:sz w:val="20"/>
        </w:rPr>
        <w:t>Tied to the Beat</w:t>
      </w:r>
    </w:p>
    <w:p>
      <w:pPr>
        <w:spacing w:after="40"/>
      </w:pPr>
      <w:r>
        <w:rPr>
          <w:b/>
          <w:sz w:val="20"/>
        </w:rPr>
        <w:t xml:space="preserve">類型: </w:t>
      </w:r>
      <w:r>
        <w:rPr>
          <w:sz w:val="20"/>
        </w:rPr>
        <w:t>節奏競技場生存 / Roguelite</w:t>
      </w:r>
    </w:p>
    <w:p>
      <w:pPr>
        <w:spacing w:after="40"/>
      </w:pPr>
      <w:r>
        <w:rPr>
          <w:b/>
          <w:sz w:val="20"/>
        </w:rPr>
        <w:t xml:space="preserve">引擎: </w:t>
      </w:r>
      <w:r>
        <w:rPr>
          <w:sz w:val="20"/>
        </w:rPr>
        <w:t>自研引擎</w:t>
      </w:r>
    </w:p>
    <w:p>
      <w:pPr>
        <w:spacing w:after="40"/>
      </w:pPr>
      <w:r>
        <w:rPr>
          <w:b/>
          <w:sz w:val="20"/>
        </w:rPr>
        <w:t xml:space="preserve">開發者: </w:t>
      </w:r>
      <w:r>
        <w:rPr>
          <w:sz w:val="20"/>
        </w:rPr>
        <w:t>Javier Lianes García</w:t>
      </w:r>
    </w:p>
    <w:p>
      <w:pPr>
        <w:spacing w:after="40"/>
      </w:pPr>
      <w:r>
        <w:rPr>
          <w:b/>
          <w:sz w:val="20"/>
        </w:rPr>
        <w:t xml:space="preserve">發行商（亞洲）: </w:t>
      </w:r>
      <w:r>
        <w:rPr>
          <w:sz w:val="20"/>
        </w:rPr>
        <w:t>TrueColor Games (Asia)</w:t>
      </w:r>
    </w:p>
    <w:p>
      <w:pPr>
        <w:spacing w:after="40"/>
      </w:pPr>
      <w:r>
        <w:rPr>
          <w:b/>
          <w:sz w:val="20"/>
        </w:rPr>
        <w:t xml:space="preserve">平台: </w:t>
      </w:r>
      <w:r>
        <w:rPr>
          <w:sz w:val="20"/>
        </w:rPr>
        <w:t>Steam (Windows)</w:t>
      </w:r>
    </w:p>
    <w:p>
      <w:pPr>
        <w:spacing w:after="40"/>
      </w:pPr>
      <w:r>
        <w:rPr>
          <w:b/>
          <w:sz w:val="20"/>
        </w:rPr>
        <w:t xml:space="preserve">發售日期: </w:t>
      </w:r>
      <w:r>
        <w:rPr>
          <w:sz w:val="20"/>
        </w:rPr>
        <w:t>2026年第三季度</w:t>
      </w:r>
    </w:p>
    <w:p>
      <w:pPr>
        <w:spacing w:after="40"/>
      </w:pPr>
      <w:r>
        <w:rPr>
          <w:b/>
          <w:sz w:val="20"/>
        </w:rPr>
        <w:t xml:space="preserve">試玩版: </w:t>
      </w:r>
      <w:r>
        <w:rPr>
          <w:sz w:val="20"/>
        </w:rPr>
        <w:t>2026年4月27日 — 現已開放</w:t>
      </w:r>
    </w:p>
    <w:p>
      <w:pPr>
        <w:spacing w:after="40"/>
      </w:pPr>
      <w:r>
        <w:rPr>
          <w:b/>
          <w:sz w:val="20"/>
        </w:rPr>
        <w:t xml:space="preserve">單人遊戲: </w:t>
      </w:r>
      <w:r>
        <w:rPr>
          <w:sz w:val="20"/>
        </w:rPr>
        <w:t>支援</w:t>
      </w:r>
    </w:p>
    <w:p>
      <w:pPr>
        <w:spacing w:after="40"/>
      </w:pPr>
      <w:r>
        <w:rPr>
          <w:b/>
          <w:sz w:val="20"/>
        </w:rPr>
        <w:t xml:space="preserve">Steam Deck: </w:t>
      </w:r>
      <w:r>
        <w:rPr>
          <w:sz w:val="20"/>
        </w:rPr>
        <w:t>相容（暫未取得官方認證）</w:t>
      </w:r>
    </w:p>
    <w:p>
      <w:pPr>
        <w:spacing w:after="40"/>
      </w:pPr>
      <w:r>
        <w:rPr>
          <w:b/>
          <w:sz w:val="20"/>
        </w:rPr>
        <w:t xml:space="preserve">手把支援: </w:t>
      </w:r>
      <w:r>
        <w:rPr>
          <w:sz w:val="20"/>
        </w:rPr>
        <w:t>完整支援（手把 + 鍵盤）</w:t>
      </w:r>
    </w:p>
    <w:p>
      <w:pPr>
        <w:spacing w:after="40"/>
      </w:pPr>
      <w:r>
        <w:rPr>
          <w:b/>
          <w:sz w:val="20"/>
        </w:rPr>
        <w:t xml:space="preserve">Linux: </w:t>
      </w:r>
      <w:r>
        <w:rPr>
          <w:sz w:val="20"/>
        </w:rPr>
        <w:t>相容（暫無官方支援）</w:t>
      </w:r>
    </w:p>
    <w:p>
      <w:pPr>
        <w:spacing w:after="40"/>
      </w:pPr>
      <w:r>
        <w:rPr>
          <w:b/>
          <w:sz w:val="20"/>
        </w:rPr>
        <w:t xml:space="preserve">語言: </w:t>
      </w:r>
      <w:r>
        <w:rPr>
          <w:sz w:val="20"/>
        </w:rPr>
        <w:t>30</w:t>
      </w:r>
    </w:p>
    <w:p>
      <w:pPr>
        <w:spacing w:after="40"/>
      </w:pPr>
      <w:r>
        <w:rPr>
          <w:b/>
          <w:sz w:val="20"/>
        </w:rPr>
        <w:t xml:space="preserve">價格: </w:t>
      </w:r>
      <w:r>
        <w:rPr>
          <w:sz w:val="20"/>
        </w:rPr>
        <w:t>待定</w:t>
      </w:r>
    </w:p>
    <w:p>
      <w:pPr>
        <w:spacing w:after="40"/>
      </w:pPr>
      <w:r>
        <w:rPr>
          <w:b/>
          <w:sz w:val="20"/>
        </w:rPr>
        <w:t xml:space="preserve">確認參展節慶: </w:t>
      </w:r>
      <w:r>
        <w:rPr>
          <w:sz w:val="20"/>
        </w:rPr>
        <w:t>Steam Bullet Heaven Fest 2026 — 2026年6月8日至15日 | Steam Next Fest: 2026年6月版 — 2026年6月15日至22日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