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</w:pPr>
      <w:r>
        <w:rPr>
          <w:b/>
          <w:color w:val="B44CFF"/>
          <w:sz w:val="20"/>
        </w:rPr>
        <w:t>立即发布</w:t>
      </w:r>
    </w:p>
    <w:p>
      <w:pPr>
        <w:spacing w:after="120"/>
      </w:pPr>
      <w:r>
        <w:rPr>
          <w:b/>
          <w:sz w:val="32"/>
        </w:rPr>
        <w:t>《Tied to the Beat》参加Steam Bullet Heaven Fest与Steam Next Fest — 2026年第三季度发售</w:t>
      </w:r>
    </w:p>
    <w:p>
      <w:pPr>
        <w:spacing w:after="240"/>
      </w:pPr>
      <w:r>
        <w:rPr>
          <w:b w:val="0"/>
          <w:color w:val="787878"/>
          <w:sz w:val="20"/>
        </w:rPr>
        <w:t>2026年5月9日</w:t>
      </w:r>
    </w:p>
    <w:p>
      <w:pPr>
        <w:spacing w:after="200"/>
      </w:pPr>
      <w:r>
        <w:rPr>
          <w:b w:val="0"/>
          <w:sz w:val="22"/>
        </w:rPr>
        <w:t>独立开发者Javier Lianes García（线上以Lianes8之名活动）今日宣布，《Tied to the Beat》将参加Steam今年夏季最大的两场试玩活动：Bullet Heaven Fest（2026年6月8日至15日）和Steam Next Fest 2026年6月版（2026年6月15日至22日）。完整版将于2026年第三季度发售。</w:t>
      </w:r>
    </w:p>
    <w:p>
      <w:pPr>
        <w:spacing w:after="200"/>
      </w:pPr>
      <w:r>
        <w:rPr>
          <w:b w:val="0"/>
          <w:sz w:val="22"/>
        </w:rPr>
        <w:t>《Tied to the Beat》是一款竞技场生存游戏，每首歌的歌词会实时改变战场。玩家选择8种乐器之一，挑选一首歌曲，歌词中的每个词都会触发不同效果：FIRE降下火焰，FREEZE将敌人冻在原地，DARK让战场陷入黑暗，RAIN淹没地面并改变移动摩擦力。同一首歌永远不会以同样方式重玩——取决于你的build、遗物、装备的乐器以及触发词出现的顺序。</w:t>
      </w:r>
    </w:p>
    <w:p>
      <w:pPr>
        <w:spacing w:after="200"/>
      </w:pPr>
      <w:r>
        <w:rPr>
          <w:b w:val="0"/>
          <w:sz w:val="22"/>
        </w:rPr>
        <w:t>本作的表达核心是一部包含2000多个词条、机械化解读的词汇表。每个词同时激活5个独特的视觉层：玩家光环、屏幕氛围、屏幕粒子、敌人覆盖层，以及一个具体的玩法动作。玩家在4张手工打造的程序化地图（Evergreen、Desert、Snow、Volcano）上面对80多种敌人，通过升级、遗物和天赋树推进。界面与词汇表已本地化为30种语言。</w:t>
      </w:r>
    </w:p>
    <w:p>
      <w:pPr>
        <w:spacing w:after="200"/>
      </w:pPr>
      <w:r>
        <w:rPr>
          <w:b w:val="0"/>
          <w:sz w:val="22"/>
        </w:rPr>
        <w:t>本作的差异化支柱是自定义歌曲导入。除了已同步LRC歌词的25首以上精选曲目，任何玩家都可以将MP3拖入游戏，立即获得独一无二的一局。游戏自身负责转录歌词、同步节奏、检测纯音乐间隔并生成可玩场景，无需外部账号、API密钥或预先配置。整个流程在本地运行，玩家文件不会离开设备。</w:t>
      </w:r>
    </w:p>
    <w:p>
      <w:pPr>
        <w:spacing w:after="280"/>
      </w:pPr>
      <w:r>
        <w:rPr>
          <w:b w:val="0"/>
          <w:sz w:val="22"/>
        </w:rPr>
        <w:t>这一功能与Steam创意工坊深度整合。任何为歌曲创作的LRC文件都可以一键上传至创意工坊，完成验证、发现和游戏内下载。玩家可以修正现有歌词、发布新版本、同步手动偏移量，并将作品分享给社区。创意工坊目录的成长不依赖更新计划——社区上传的每一首歌都在持续地增加可玩内容。</w:t>
      </w:r>
    </w:p>
    <w:p>
      <w:pPr>
        <w:spacing w:after="120"/>
      </w:pPr>
      <w:r>
        <w:rPr>
          <w:b/>
          <w:color w:val="FF3C8E"/>
          <w:sz w:val="26"/>
        </w:rPr>
        <w:t>节庆日程</w:t>
      </w:r>
    </w:p>
    <w:p>
      <w:pPr>
        <w:spacing w:after="40"/>
      </w:pPr>
      <w:r>
        <w:rPr>
          <w:b/>
          <w:sz w:val="22"/>
        </w:rPr>
        <w:t>Steam Bullet Heaven Fest 2026 — 2026年6月8日至15日</w:t>
      </w:r>
    </w:p>
    <w:p>
      <w:pPr>
        <w:spacing w:after="160"/>
      </w:pPr>
      <w:r>
        <w:rPr>
          <w:b/>
          <w:sz w:val="22"/>
        </w:rPr>
        <w:t>Steam Next Fest: 2026年6月版 — 2026年6月15日至22日</w:t>
      </w:r>
    </w:p>
    <w:p>
      <w:pPr>
        <w:spacing w:after="280"/>
      </w:pPr>
      <w:r>
        <w:rPr>
          <w:b w:val="0"/>
          <w:sz w:val="22"/>
        </w:rPr>
        <w:t>在2026年6月8日至22日的连续节庆期间，可玩demo将在Steam重点展示，开发者本人将亲自处理媒体联络、评测密钥和直播覆盖排期。</w:t>
      </w:r>
    </w:p>
    <w:p>
      <w:pPr>
        <w:spacing w:after="120"/>
      </w:pPr>
      <w:r>
        <w:rPr>
          <w:b/>
          <w:color w:val="39FFB0"/>
          <w:sz w:val="26"/>
        </w:rPr>
        <w:t>关于开发者</w:t>
      </w:r>
    </w:p>
    <w:p>
      <w:pPr>
        <w:spacing w:after="200"/>
      </w:pPr>
      <w:r>
        <w:rPr>
          <w:b w:val="0"/>
          <w:sz w:val="22"/>
        </w:rPr>
        <w:t>《Tied to the Beat》是一个独立开发者的项目。线上以Lianes8之名活动的Javier Lianes García独自承担全部工作：设计、编程、美术指导、选曲、Steam与创意工坊整合，以及与亚洲发行商的协作。没有团队，没有办公室——交付构建版本的只有一人。</w:t>
      </w:r>
    </w:p>
    <w:p>
      <w:pPr>
        <w:spacing w:after="120"/>
      </w:pPr>
      <w:r>
        <w:rPr>
          <w:b/>
          <w:color w:val="39FFB0"/>
          <w:sz w:val="26"/>
        </w:rPr>
        <w:t>关于TrueColor Games</w:t>
      </w:r>
    </w:p>
    <w:p>
      <w:pPr>
        <w:spacing w:after="280"/>
      </w:pPr>
      <w:r>
        <w:rPr>
          <w:b w:val="0"/>
          <w:sz w:val="22"/>
        </w:rPr>
        <w:t>TrueColor Games是《Tied to the Beat》在韩国与日本的发行合作伙伴，负责亚洲地区的市场推广与本地化协调。</w:t>
      </w:r>
    </w:p>
    <w:p>
      <w:pPr>
        <w:spacing w:after="120"/>
      </w:pPr>
      <w:r>
        <w:rPr>
          <w:b/>
          <w:color w:val="4CAAFF"/>
          <w:sz w:val="24"/>
        </w:rPr>
        <w:t>相关链接</w:t>
      </w:r>
    </w:p>
    <w:p>
      <w:pPr>
        <w:spacing w:after="40"/>
      </w:pPr>
      <w:r>
        <w:rPr>
          <w:b w:val="0"/>
          <w:sz w:val="20"/>
        </w:rPr>
        <w:t>Steam（愿望单）: https://store.steampowered.com/app/4316340/</w:t>
      </w:r>
    </w:p>
    <w:p>
      <w:pPr>
        <w:spacing w:after="40"/>
      </w:pPr>
      <w:r>
        <w:rPr>
          <w:b w:val="0"/>
          <w:sz w:val="20"/>
        </w:rPr>
        <w:t>Steam Demo: https://store.steampowered.com/app/4512940/</w:t>
      </w:r>
    </w:p>
    <w:p>
      <w:pPr>
        <w:spacing w:after="40"/>
      </w:pPr>
      <w:r>
        <w:rPr>
          <w:b w:val="0"/>
          <w:sz w:val="20"/>
        </w:rPr>
        <w:t>新闻资料包: https://tied-to-the-beat-press-kit.vercel.app/</w:t>
      </w:r>
    </w:p>
    <w:p>
      <w:pPr>
        <w:spacing w:after="280"/>
      </w:pPr>
      <w:r>
        <w:rPr>
          <w:b w:val="0"/>
          <w:sz w:val="20"/>
        </w:rPr>
        <w:t>媒体联系人: jlianesglr@gmail.com</w:t>
      </w:r>
    </w:p>
    <w:p>
      <w:pPr>
        <w:spacing w:after="160"/>
      </w:pPr>
      <w:r>
        <w:rPr>
          <w:b/>
          <w:color w:val="FF3C8E"/>
          <w:sz w:val="28"/>
        </w:rPr>
        <w:t>信息表</w:t>
      </w:r>
    </w:p>
    <w:p>
      <w:pPr>
        <w:spacing w:after="40"/>
      </w:pPr>
      <w:r>
        <w:rPr>
          <w:b/>
          <w:sz w:val="20"/>
        </w:rPr>
        <w:t xml:space="preserve">游戏名称: </w:t>
      </w:r>
      <w:r>
        <w:rPr>
          <w:sz w:val="20"/>
        </w:rPr>
        <w:t>Tied to the Beat</w:t>
      </w:r>
    </w:p>
    <w:p>
      <w:pPr>
        <w:spacing w:after="40"/>
      </w:pPr>
      <w:r>
        <w:rPr>
          <w:b/>
          <w:sz w:val="20"/>
        </w:rPr>
        <w:t xml:space="preserve">类型: </w:t>
      </w:r>
      <w:r>
        <w:rPr>
          <w:sz w:val="20"/>
        </w:rPr>
        <w:t>节奏竞技场生存 / Roguelite</w:t>
      </w:r>
    </w:p>
    <w:p>
      <w:pPr>
        <w:spacing w:after="40"/>
      </w:pPr>
      <w:r>
        <w:rPr>
          <w:b/>
          <w:sz w:val="20"/>
        </w:rPr>
        <w:t xml:space="preserve">引擎: </w:t>
      </w:r>
      <w:r>
        <w:rPr>
          <w:sz w:val="20"/>
        </w:rPr>
        <w:t>自研引擎</w:t>
      </w:r>
    </w:p>
    <w:p>
      <w:pPr>
        <w:spacing w:after="40"/>
      </w:pPr>
      <w:r>
        <w:rPr>
          <w:b/>
          <w:sz w:val="20"/>
        </w:rPr>
        <w:t xml:space="preserve">开发者: </w:t>
      </w:r>
      <w:r>
        <w:rPr>
          <w:sz w:val="20"/>
        </w:rPr>
        <w:t>Javier Lianes García</w:t>
      </w:r>
    </w:p>
    <w:p>
      <w:pPr>
        <w:spacing w:after="40"/>
      </w:pPr>
      <w:r>
        <w:rPr>
          <w:b/>
          <w:sz w:val="20"/>
        </w:rPr>
        <w:t xml:space="preserve">发行商（亚洲）: </w:t>
      </w:r>
      <w:r>
        <w:rPr>
          <w:sz w:val="20"/>
        </w:rPr>
        <w:t>TrueColor Games (Asia)</w:t>
      </w:r>
    </w:p>
    <w:p>
      <w:pPr>
        <w:spacing w:after="40"/>
      </w:pPr>
      <w:r>
        <w:rPr>
          <w:b/>
          <w:sz w:val="20"/>
        </w:rPr>
        <w:t xml:space="preserve">平台: </w:t>
      </w:r>
      <w:r>
        <w:rPr>
          <w:sz w:val="20"/>
        </w:rPr>
        <w:t>Steam (Windows)</w:t>
      </w:r>
    </w:p>
    <w:p>
      <w:pPr>
        <w:spacing w:after="40"/>
      </w:pPr>
      <w:r>
        <w:rPr>
          <w:b/>
          <w:sz w:val="20"/>
        </w:rPr>
        <w:t xml:space="preserve">发售日期: </w:t>
      </w:r>
      <w:r>
        <w:rPr>
          <w:sz w:val="20"/>
        </w:rPr>
        <w:t>2026年第三季度</w:t>
      </w:r>
    </w:p>
    <w:p>
      <w:pPr>
        <w:spacing w:after="40"/>
      </w:pPr>
      <w:r>
        <w:rPr>
          <w:b/>
          <w:sz w:val="20"/>
        </w:rPr>
        <w:t xml:space="preserve">试玩版: </w:t>
      </w:r>
      <w:r>
        <w:rPr>
          <w:sz w:val="20"/>
        </w:rPr>
        <w:t>2026年4月27日 — 现已开放</w:t>
      </w:r>
    </w:p>
    <w:p>
      <w:pPr>
        <w:spacing w:after="40"/>
      </w:pPr>
      <w:r>
        <w:rPr>
          <w:b/>
          <w:sz w:val="20"/>
        </w:rPr>
        <w:t xml:space="preserve">单人游戏: </w:t>
      </w:r>
      <w:r>
        <w:rPr>
          <w:sz w:val="20"/>
        </w:rPr>
        <w:t>支持</w:t>
      </w:r>
    </w:p>
    <w:p>
      <w:pPr>
        <w:spacing w:after="40"/>
      </w:pPr>
      <w:r>
        <w:rPr>
          <w:b/>
          <w:sz w:val="20"/>
        </w:rPr>
        <w:t xml:space="preserve">Steam Deck: </w:t>
      </w:r>
      <w:r>
        <w:rPr>
          <w:sz w:val="20"/>
        </w:rPr>
        <w:t>兼容（暂未取得官方认证）</w:t>
      </w:r>
    </w:p>
    <w:p>
      <w:pPr>
        <w:spacing w:after="40"/>
      </w:pPr>
      <w:r>
        <w:rPr>
          <w:b/>
          <w:sz w:val="20"/>
        </w:rPr>
        <w:t xml:space="preserve">手柄支持: </w:t>
      </w:r>
      <w:r>
        <w:rPr>
          <w:sz w:val="20"/>
        </w:rPr>
        <w:t>完整支持（手柄 + 键盘）</w:t>
      </w:r>
    </w:p>
    <w:p>
      <w:pPr>
        <w:spacing w:after="40"/>
      </w:pPr>
      <w:r>
        <w:rPr>
          <w:b/>
          <w:sz w:val="20"/>
        </w:rPr>
        <w:t xml:space="preserve">Linux: </w:t>
      </w:r>
      <w:r>
        <w:rPr>
          <w:sz w:val="20"/>
        </w:rPr>
        <w:t>兼容（暂无官方支持）</w:t>
      </w:r>
    </w:p>
    <w:p>
      <w:pPr>
        <w:spacing w:after="40"/>
      </w:pPr>
      <w:r>
        <w:rPr>
          <w:b/>
          <w:sz w:val="20"/>
        </w:rPr>
        <w:t xml:space="preserve">语言: </w:t>
      </w:r>
      <w:r>
        <w:rPr>
          <w:sz w:val="20"/>
        </w:rPr>
        <w:t>30</w:t>
      </w:r>
    </w:p>
    <w:p>
      <w:pPr>
        <w:spacing w:after="40"/>
      </w:pPr>
      <w:r>
        <w:rPr>
          <w:b/>
          <w:sz w:val="20"/>
        </w:rPr>
        <w:t xml:space="preserve">价格: </w:t>
      </w:r>
      <w:r>
        <w:rPr>
          <w:sz w:val="20"/>
        </w:rPr>
        <w:t>待定</w:t>
      </w:r>
    </w:p>
    <w:p>
      <w:pPr>
        <w:spacing w:after="40"/>
      </w:pPr>
      <w:r>
        <w:rPr>
          <w:b/>
          <w:sz w:val="20"/>
        </w:rPr>
        <w:t xml:space="preserve">确认参展节庆: </w:t>
      </w:r>
      <w:r>
        <w:rPr>
          <w:sz w:val="20"/>
        </w:rPr>
        <w:t>Steam Bullet Heaven Fest 2026 — 2026年6月8日至15日 | Steam Next Fest: 2026年6月版 — 2026年6月15日至22日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