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للنشر الفوري</w:t>
      </w:r>
    </w:p>
    <w:p>
      <w:pPr>
        <w:spacing w:after="120"/>
      </w:pPr>
      <w:r>
        <w:rPr>
          <w:b/>
          <w:sz w:val="32"/>
        </w:rPr>
        <w:t>لعبة Tied to the Beat تنضم إلى Steam Bullet Heaven Fest و Steam Next Fest — إطلاق الربع الثالث 2026</w:t>
      </w:r>
    </w:p>
    <w:p>
      <w:pPr>
        <w:spacing w:after="240"/>
      </w:pPr>
      <w:r>
        <w:rPr>
          <w:b w:val="0"/>
          <w:color w:val="787878"/>
          <w:sz w:val="20"/>
        </w:rPr>
        <w:t>9 مايو 2026</w:t>
      </w:r>
    </w:p>
    <w:p>
      <w:pPr>
        <w:spacing w:after="200"/>
      </w:pPr>
      <w:r>
        <w:rPr>
          <w:b w:val="0"/>
          <w:sz w:val="22"/>
        </w:rPr>
        <w:t>أعلن المطور المستقل Javier Lianes García، المعروف على الإنترنت باسم Lianes8، اليوم أن Tied to the Beat ستشارك في أكبر حدثَي عروض تجريبية لهذا الصيف على Steam: Bullet Heaven Fest (من 8 إلى 15 يونيو 2026) و Steam Next Fest: إصدار يونيو 2026 (من 15 إلى 22 يونيو 2026). ستُطلق النسخة الكاملة في الربع الثالث من 2026.</w:t>
      </w:r>
    </w:p>
    <w:p>
      <w:pPr>
        <w:spacing w:after="200"/>
      </w:pPr>
      <w:r>
        <w:rPr>
          <w:b w:val="0"/>
          <w:sz w:val="22"/>
        </w:rPr>
        <w:t>Tied to the Beat هي لعبة بقاء في حلبة، حيث تُعيد كلمات كل أغنية تشكيل ساحة المعركة في الوقت الفعلي. يختار اللاعب إحدى الآلات الثمانية، يحدد أغنية، وكل كلمة في النص تطلق تأثيراً مختلفاً: FIRE تمطر اللهب، FREEZE تجمّد الأعداء في أماكنهم، DARK تخفض الرؤية إلى أدنى حد، RAIN تغمر الأرض وتغير احتكاك الحركة. لا تُلعب الأغنية نفسها بنفس الطريقة مرتين: يعتمد ذلك على البناء، الآثار، الآلة المجهزة، وترتيب ظهور كلمات الإطلاق.</w:t>
      </w:r>
    </w:p>
    <w:p>
      <w:pPr>
        <w:spacing w:after="200"/>
      </w:pPr>
      <w:r>
        <w:rPr>
          <w:b w:val="0"/>
          <w:sz w:val="22"/>
        </w:rPr>
        <w:t>نواة التعبير في Tied to the Beat هي قاموسها الذي يضم أكثر من 2000 كلمة تُفسَّر ميكانيكياً. كل كلمة تُفعّل خمس طبقات بصرية فريدة في نفس الوقت: هالة اللاعب، أجواء الشاشة، جزيئات الشاشة، طبقة فوق الأعداء، وفعل ملموس داخل اللعب. يواجه اللاعب أكثر من 80 نوع عدو على 4 خرائط إجرائية مصممة يدوياً (Evergreen, Desert, Snow, Volcano)، مع تقدم عبر رفع المستوى والآثار وشجرة المهارات. الواجهة والقاموس مترجمان إلى 30 لغة.</w:t>
      </w:r>
    </w:p>
    <w:p>
      <w:pPr>
        <w:spacing w:after="200"/>
      </w:pPr>
      <w:r>
        <w:rPr>
          <w:b w:val="0"/>
          <w:sz w:val="22"/>
        </w:rPr>
        <w:t>الركيزة المميزة للعبة هي استيراد أغاني المستخدم. إلى جانب كتالوج منتقى يضم أكثر من 25 أغنية بكلمات LRC مزامنة سلفاً، يمكن لأي لاعب سحب ملف MP3 إلى اللعبة والحصول على جولة فريدة. تتولى اللعبة بنفسها كتابة الكلمات نصياً، مزامنتها مع الإيقاع، اكتشاف الفجوات الموسيقية، وتوليد السيناريو القابل للعب، دون حاجة إلى حسابات خارجية أو مفاتيح API أو إعداد مسبق. تعمل المنظومة بأكملها محلياً: ملفات اللاعب لا تغادر جهازه.</w:t>
      </w:r>
    </w:p>
    <w:p>
      <w:pPr>
        <w:spacing w:after="280"/>
      </w:pPr>
      <w:r>
        <w:rPr>
          <w:b w:val="0"/>
          <w:sz w:val="22"/>
        </w:rPr>
        <w:t>تكتمل هذه القطعة بتكامل Steam Workshop. يمكن رفع أي ملف LRC أُنشئ لأغنية إلى Workshop بنقرة واحدة، والتحقق منه واكتشافه وتنزيله من داخل اللعبة. يستطيع اللاعبون تصحيح الكلمات الموجودة، نشر إصدارات جديدة، مزامنة الإزاحات اليدوية، ومشاركة عملهم مع المجتمع. ينمو كتالوج Workshop على هامش جدول التحديثات: كل أغنية يرفعها المجتمع تضيف محتوى قابلاً للعب بلا حد زمني.</w:t>
      </w:r>
    </w:p>
    <w:p>
      <w:pPr>
        <w:spacing w:after="120"/>
      </w:pPr>
      <w:r>
        <w:rPr>
          <w:b/>
          <w:color w:val="FF3C8E"/>
          <w:sz w:val="26"/>
        </w:rPr>
        <w:t>جدول المهرجانات</w:t>
      </w:r>
    </w:p>
    <w:p>
      <w:pPr>
        <w:spacing w:after="40"/>
      </w:pPr>
      <w:r>
        <w:rPr>
          <w:b/>
          <w:sz w:val="22"/>
        </w:rPr>
        <w:t>Steam Bullet Heaven Fest 2026 — من 8 إلى 15 يونيو 2026</w:t>
      </w:r>
    </w:p>
    <w:p>
      <w:pPr>
        <w:spacing w:after="160"/>
      </w:pPr>
      <w:r>
        <w:rPr>
          <w:b/>
          <w:sz w:val="22"/>
        </w:rPr>
        <w:t>Steam Next Fest: إصدار يونيو 2026 — من 15 إلى 22 يونيو 2026</w:t>
      </w:r>
    </w:p>
    <w:p>
      <w:pPr>
        <w:spacing w:after="280"/>
      </w:pPr>
      <w:r>
        <w:rPr>
          <w:b w:val="0"/>
          <w:sz w:val="22"/>
        </w:rPr>
        <w:t>خلال نافذة المهرجانات المتتالية من 8 إلى 22 يونيو 2026 ستُعرض النسخة التجريبية على Steam، وسيتولى المطور بنفسه طلبات الصحافة، مفاتيح المراجعة، وتنسيق التغطيات المباشرة.</w:t>
      </w:r>
    </w:p>
    <w:p>
      <w:pPr>
        <w:spacing w:after="120"/>
      </w:pPr>
      <w:r>
        <w:rPr>
          <w:b/>
          <w:color w:val="39FFB0"/>
          <w:sz w:val="26"/>
        </w:rPr>
        <w:t>حول المطور</w:t>
      </w:r>
    </w:p>
    <w:p>
      <w:pPr>
        <w:spacing w:after="200"/>
      </w:pPr>
      <w:r>
        <w:rPr>
          <w:b w:val="0"/>
          <w:sz w:val="22"/>
        </w:rPr>
        <w:t>Tied to the Beat مشروع منفرد. Javier Lianes García، المعروف على الإنترنت باسم Lianes8، يطوّر اللعبة من أولها إلى آخرها: التصميم، البرمجة، الإخراج الفني، اختيار الموسيقى، تكامل Steam وWorkshop، والتنسيق مع الناشر الآسيوي. لا فريق ولا مكتب — مجرد شخص واحد يطلق إصدارات اللعبة.</w:t>
      </w:r>
    </w:p>
    <w:p>
      <w:pPr>
        <w:spacing w:after="120"/>
      </w:pPr>
      <w:r>
        <w:rPr>
          <w:b/>
          <w:color w:val="39FFB0"/>
          <w:sz w:val="26"/>
        </w:rPr>
        <w:t>حول TrueColor Games</w:t>
      </w:r>
    </w:p>
    <w:p>
      <w:pPr>
        <w:spacing w:after="280"/>
      </w:pPr>
      <w:r>
        <w:rPr>
          <w:b w:val="0"/>
          <w:sz w:val="22"/>
        </w:rPr>
        <w:t>TrueColor Games هي شريكة النشر لـ Tied to the Beat في كوريا واليابان، وتتولى التسويق وتنسيق التوطين في منطقة آسيا.</w:t>
      </w:r>
    </w:p>
    <w:p>
      <w:pPr>
        <w:spacing w:after="120"/>
      </w:pPr>
      <w:r>
        <w:rPr>
          <w:b/>
          <w:color w:val="4CAAFF"/>
          <w:sz w:val="24"/>
        </w:rPr>
        <w:t>روابط مفيدة</w:t>
      </w:r>
    </w:p>
    <w:p>
      <w:pPr>
        <w:spacing w:after="40"/>
      </w:pPr>
      <w:r>
        <w:rPr>
          <w:b w:val="0"/>
          <w:sz w:val="20"/>
        </w:rPr>
        <w:t>Steam (قائمة الرغبات): https://store.steampowered.com/app/4316340/</w:t>
      </w:r>
    </w:p>
    <w:p>
      <w:pPr>
        <w:spacing w:after="40"/>
      </w:pPr>
      <w:r>
        <w:rPr>
          <w:b w:val="0"/>
          <w:sz w:val="20"/>
        </w:rPr>
        <w:t>النسخة التجريبية على Steam: https://store.steampowered.com/app/4512940/</w:t>
      </w:r>
    </w:p>
    <w:p>
      <w:pPr>
        <w:spacing w:after="40"/>
      </w:pPr>
      <w:r>
        <w:rPr>
          <w:b w:val="0"/>
          <w:sz w:val="20"/>
        </w:rPr>
        <w:t>حزمة الصحافة: https://tied-to-the-beat-press-kit.vercel.app/</w:t>
      </w:r>
    </w:p>
    <w:p>
      <w:pPr>
        <w:spacing w:after="280"/>
      </w:pPr>
      <w:r>
        <w:rPr>
          <w:b w:val="0"/>
          <w:sz w:val="20"/>
        </w:rPr>
        <w:t>جهة الاتصال للصحافة: jlianesglr@gmail.com</w:t>
      </w:r>
    </w:p>
    <w:p>
      <w:pPr>
        <w:spacing w:after="160"/>
      </w:pPr>
      <w:r>
        <w:rPr>
          <w:b/>
          <w:color w:val="FF3C8E"/>
          <w:sz w:val="28"/>
        </w:rPr>
        <w:t>ورقة الحقائق</w:t>
      </w:r>
    </w:p>
    <w:p>
      <w:pPr>
        <w:spacing w:after="40"/>
      </w:pPr>
      <w:r>
        <w:rPr>
          <w:b/>
          <w:sz w:val="20"/>
        </w:rPr>
        <w:t xml:space="preserve">اسم اللعبة: </w:t>
      </w:r>
      <w:r>
        <w:rPr>
          <w:sz w:val="20"/>
        </w:rPr>
        <w:t>Tied to the Beat</w:t>
      </w:r>
    </w:p>
    <w:p>
      <w:pPr>
        <w:spacing w:after="40"/>
      </w:pPr>
      <w:r>
        <w:rPr>
          <w:b/>
          <w:sz w:val="20"/>
        </w:rPr>
        <w:t xml:space="preserve">النوع: </w:t>
      </w:r>
      <w:r>
        <w:rPr>
          <w:sz w:val="20"/>
        </w:rPr>
        <w:t>بقاء حلبة قائم على الإيقاع / Roguelite</w:t>
      </w:r>
    </w:p>
    <w:p>
      <w:pPr>
        <w:spacing w:after="40"/>
      </w:pPr>
      <w:r>
        <w:rPr>
          <w:b/>
          <w:sz w:val="20"/>
        </w:rPr>
        <w:t xml:space="preserve">المحرك: </w:t>
      </w:r>
      <w:r>
        <w:rPr>
          <w:sz w:val="20"/>
        </w:rPr>
        <w:t>محرك خاص</w:t>
      </w:r>
    </w:p>
    <w:p>
      <w:pPr>
        <w:spacing w:after="40"/>
      </w:pPr>
      <w:r>
        <w:rPr>
          <w:b/>
          <w:sz w:val="20"/>
        </w:rPr>
        <w:t xml:space="preserve">المطور: </w:t>
      </w:r>
      <w:r>
        <w:rPr>
          <w:sz w:val="20"/>
        </w:rPr>
        <w:t>Javier Lianes García</w:t>
      </w:r>
    </w:p>
    <w:p>
      <w:pPr>
        <w:spacing w:after="40"/>
      </w:pPr>
      <w:r>
        <w:rPr>
          <w:b/>
          <w:sz w:val="20"/>
        </w:rPr>
        <w:t xml:space="preserve">الناشر (آسيا): </w:t>
      </w:r>
      <w:r>
        <w:rPr>
          <w:sz w:val="20"/>
        </w:rPr>
        <w:t>TrueColor Games (Asia)</w:t>
      </w:r>
    </w:p>
    <w:p>
      <w:pPr>
        <w:spacing w:after="40"/>
      </w:pPr>
      <w:r>
        <w:rPr>
          <w:b/>
          <w:sz w:val="20"/>
        </w:rPr>
        <w:t xml:space="preserve">المنصات: </w:t>
      </w:r>
      <w:r>
        <w:rPr>
          <w:sz w:val="20"/>
        </w:rPr>
        <w:t>Steam (Windows)</w:t>
      </w:r>
    </w:p>
    <w:p>
      <w:pPr>
        <w:spacing w:after="40"/>
      </w:pPr>
      <w:r>
        <w:rPr>
          <w:b/>
          <w:sz w:val="20"/>
        </w:rPr>
        <w:t xml:space="preserve">تاريخ الإصدار: </w:t>
      </w:r>
      <w:r>
        <w:rPr>
          <w:sz w:val="20"/>
        </w:rPr>
        <w:t>الربع الثالث 2026</w:t>
      </w:r>
    </w:p>
    <w:p>
      <w:pPr>
        <w:spacing w:after="40"/>
      </w:pPr>
      <w:r>
        <w:rPr>
          <w:b/>
          <w:sz w:val="20"/>
        </w:rPr>
        <w:t xml:space="preserve">النسخة التجريبية: </w:t>
      </w:r>
      <w:r>
        <w:rPr>
          <w:sz w:val="20"/>
        </w:rPr>
        <w:t>27 أبريل 2026 — متاحة الآن</w:t>
      </w:r>
    </w:p>
    <w:p>
      <w:pPr>
        <w:spacing w:after="40"/>
      </w:pPr>
      <w:r>
        <w:rPr>
          <w:b/>
          <w:sz w:val="20"/>
        </w:rPr>
        <w:t xml:space="preserve">لاعب واحد: </w:t>
      </w:r>
      <w:r>
        <w:rPr>
          <w:sz w:val="20"/>
        </w:rPr>
        <w:t>نعم</w:t>
      </w:r>
    </w:p>
    <w:p>
      <w:pPr>
        <w:spacing w:after="40"/>
      </w:pPr>
      <w:r>
        <w:rPr>
          <w:b/>
          <w:sz w:val="20"/>
        </w:rPr>
        <w:t xml:space="preserve">Steam Deck: </w:t>
      </w:r>
      <w:r>
        <w:rPr>
          <w:sz w:val="20"/>
        </w:rPr>
        <w:t>متوافقة (دون شهادة رسمية بعد)</w:t>
      </w:r>
    </w:p>
    <w:p>
      <w:pPr>
        <w:spacing w:after="40"/>
      </w:pPr>
      <w:r>
        <w:rPr>
          <w:b/>
          <w:sz w:val="20"/>
        </w:rPr>
        <w:t xml:space="preserve">دعم وحدة التحكم: </w:t>
      </w:r>
      <w:r>
        <w:rPr>
          <w:sz w:val="20"/>
        </w:rPr>
        <w:t>كامل (وحدة تحكم + لوحة مفاتيح)</w:t>
      </w:r>
    </w:p>
    <w:p>
      <w:pPr>
        <w:spacing w:after="40"/>
      </w:pPr>
      <w:r>
        <w:rPr>
          <w:b/>
          <w:sz w:val="20"/>
        </w:rPr>
        <w:t xml:space="preserve">Linux: </w:t>
      </w:r>
      <w:r>
        <w:rPr>
          <w:sz w:val="20"/>
        </w:rPr>
        <w:t>متوافقة (دون دعم رسمي بعد)</w:t>
      </w:r>
    </w:p>
    <w:p>
      <w:pPr>
        <w:spacing w:after="40"/>
      </w:pPr>
      <w:r>
        <w:rPr>
          <w:b/>
          <w:sz w:val="20"/>
        </w:rPr>
        <w:t xml:space="preserve">اللغات: </w:t>
      </w:r>
      <w:r>
        <w:rPr>
          <w:sz w:val="20"/>
        </w:rPr>
        <w:t>30</w:t>
      </w:r>
    </w:p>
    <w:p>
      <w:pPr>
        <w:spacing w:after="40"/>
      </w:pPr>
      <w:r>
        <w:rPr>
          <w:b/>
          <w:sz w:val="20"/>
        </w:rPr>
        <w:t xml:space="preserve">السعر: </w:t>
      </w:r>
      <w:r>
        <w:rPr>
          <w:sz w:val="20"/>
        </w:rPr>
        <w:t>سيُعلن لاحقاً</w:t>
      </w:r>
    </w:p>
    <w:p>
      <w:pPr>
        <w:spacing w:after="40"/>
      </w:pPr>
      <w:r>
        <w:rPr>
          <w:b/>
          <w:sz w:val="20"/>
        </w:rPr>
        <w:t xml:space="preserve">المهرجانات المؤكدة: </w:t>
      </w:r>
      <w:r>
        <w:rPr>
          <w:sz w:val="20"/>
        </w:rPr>
        <w:t>Steam Bullet Heaven Fest 2026 — من 8 إلى 15 يونيو 2026 | Steam Next Fest: إصدار يونيو 2026 — من 15 إلى 22 يونيو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